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0A6CE614" w:rsidR="00BF7F06" w:rsidRPr="00A11D21" w:rsidRDefault="006B4E61" w:rsidP="009E4AB7">
      <w:pPr>
        <w:rPr>
          <w:rFonts w:ascii="Calibri" w:hAnsi="Calibri" w:cs="Calibri"/>
          <w:b/>
          <w:bCs/>
        </w:rPr>
      </w:pPr>
      <w:r>
        <w:rPr>
          <w:rFonts w:ascii="Calibri" w:hAnsi="Calibri" w:cs="Calibri"/>
          <w:b/>
          <w:bCs/>
        </w:rPr>
        <w:t>Daddy Issues</w:t>
      </w:r>
    </w:p>
    <w:p w14:paraId="2CDC2AFF" w14:textId="2A3BCC32" w:rsidR="007A6325" w:rsidRPr="00A11D21" w:rsidRDefault="00D8440D" w:rsidP="009E4AB7">
      <w:pPr>
        <w:rPr>
          <w:rFonts w:ascii="Calibri" w:hAnsi="Calibri" w:cs="Calibri"/>
          <w:b/>
          <w:bCs/>
        </w:rPr>
      </w:pPr>
      <w:r>
        <w:rPr>
          <w:rFonts w:ascii="Calibri" w:hAnsi="Calibri" w:cs="Calibri"/>
          <w:b/>
          <w:bCs/>
        </w:rPr>
        <w:t xml:space="preserve">I’m A Son Not </w:t>
      </w:r>
      <w:proofErr w:type="gramStart"/>
      <w:r>
        <w:rPr>
          <w:rFonts w:ascii="Calibri" w:hAnsi="Calibri" w:cs="Calibri"/>
          <w:b/>
          <w:bCs/>
        </w:rPr>
        <w:t>A</w:t>
      </w:r>
      <w:proofErr w:type="gramEnd"/>
      <w:r>
        <w:rPr>
          <w:rFonts w:ascii="Calibri" w:hAnsi="Calibri" w:cs="Calibri"/>
          <w:b/>
          <w:bCs/>
        </w:rPr>
        <w:t xml:space="preserve"> Slave</w:t>
      </w:r>
      <w:r w:rsidR="006B4E61">
        <w:rPr>
          <w:rFonts w:ascii="Calibri" w:hAnsi="Calibri" w:cs="Calibri"/>
          <w:b/>
          <w:bCs/>
        </w:rPr>
        <w:t xml:space="preserve"> </w:t>
      </w:r>
      <w:r w:rsidR="00092635">
        <w:rPr>
          <w:rFonts w:ascii="Calibri" w:hAnsi="Calibri" w:cs="Calibri"/>
          <w:b/>
          <w:bCs/>
        </w:rPr>
        <w:t xml:space="preserve">(Part </w:t>
      </w:r>
      <w:r>
        <w:rPr>
          <w:rFonts w:ascii="Calibri" w:hAnsi="Calibri" w:cs="Calibri"/>
          <w:b/>
          <w:bCs/>
        </w:rPr>
        <w:t>3</w:t>
      </w:r>
      <w:r w:rsidR="00092635">
        <w:rPr>
          <w:rFonts w:ascii="Calibri" w:hAnsi="Calibri" w:cs="Calibri"/>
          <w:b/>
          <w:bCs/>
        </w:rPr>
        <w:t xml:space="preserve"> of </w:t>
      </w:r>
      <w:r w:rsidR="006B4E61">
        <w:rPr>
          <w:rFonts w:ascii="Calibri" w:hAnsi="Calibri" w:cs="Calibri"/>
          <w:b/>
          <w:bCs/>
        </w:rPr>
        <w:t>3</w:t>
      </w:r>
      <w:r w:rsidR="00092635">
        <w:rPr>
          <w:rFonts w:ascii="Calibri" w:hAnsi="Calibri" w:cs="Calibri"/>
          <w:b/>
          <w:bCs/>
        </w:rPr>
        <w:t>)</w:t>
      </w:r>
    </w:p>
    <w:p w14:paraId="156A3DE0" w14:textId="7DA27D23" w:rsidR="007A6325" w:rsidRPr="00A11D21" w:rsidRDefault="00D8440D" w:rsidP="009E4AB7">
      <w:pPr>
        <w:rPr>
          <w:rFonts w:ascii="Calibri" w:hAnsi="Calibri" w:cs="Calibri"/>
          <w:b/>
          <w:bCs/>
        </w:rPr>
      </w:pPr>
      <w:r>
        <w:rPr>
          <w:rFonts w:ascii="Calibri" w:hAnsi="Calibri" w:cs="Calibri"/>
          <w:b/>
          <w:bCs/>
        </w:rPr>
        <w:t>Romans 3:13-17</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0545AF89" w14:textId="77777777" w:rsidR="00D8440D" w:rsidRPr="00D8440D" w:rsidRDefault="00D8440D" w:rsidP="00D8440D">
      <w:pPr>
        <w:spacing w:line="276" w:lineRule="auto"/>
        <w:rPr>
          <w:rFonts w:ascii="Calibri" w:hAnsi="Calibri"/>
        </w:rPr>
      </w:pPr>
      <w:r w:rsidRPr="00D8440D">
        <w:rPr>
          <w:rFonts w:ascii="Calibri" w:hAnsi="Calibri"/>
        </w:rPr>
        <w:t xml:space="preserve">Happy Fourth of July weekend. I’m so glad that you're here. We've been in a series called “Daddy Issues.” We've been talking about how many of the problems that we face in life are a result of us not understanding who our heavenly Father really is. We all have some daddy issues. Today, we want to build on something that we started a few weeks ago as we look at Romans 8. </w:t>
      </w:r>
    </w:p>
    <w:p w14:paraId="5D6BBD03" w14:textId="77777777" w:rsidR="00D8440D" w:rsidRPr="00D8440D" w:rsidRDefault="00D8440D" w:rsidP="00D8440D">
      <w:pPr>
        <w:spacing w:line="276" w:lineRule="auto"/>
        <w:rPr>
          <w:rFonts w:ascii="Calibri" w:hAnsi="Calibri"/>
        </w:rPr>
      </w:pPr>
    </w:p>
    <w:p w14:paraId="093EF64F" w14:textId="303CC6BF" w:rsidR="00D8440D" w:rsidRPr="00D8440D" w:rsidRDefault="00D8440D" w:rsidP="00D8440D">
      <w:pPr>
        <w:spacing w:line="276" w:lineRule="auto"/>
        <w:rPr>
          <w:rFonts w:ascii="Calibri" w:hAnsi="Calibri"/>
        </w:rPr>
      </w:pPr>
      <w:r w:rsidRPr="00D8440D">
        <w:rPr>
          <w:rFonts w:ascii="Calibri" w:hAnsi="Calibri"/>
        </w:rPr>
        <w:t>Before we get to the Scripture today, I want to ask you a question. Do you ever struggle with feeling like the bar is set too high in the Christian life? Have you ever felt like, “I just don't measure up.” Maybe you struggle with feeling guilty or you feel like you have struggled to live out your Christian faith as well as somebody else. As a result, you think, “The Ten Commandments, the Sermon on the Mount</w:t>
      </w:r>
      <w:r w:rsidR="00B534B5">
        <w:rPr>
          <w:rFonts w:ascii="Calibri" w:hAnsi="Calibri"/>
        </w:rPr>
        <w:t xml:space="preserve"> – </w:t>
      </w:r>
      <w:r w:rsidRPr="00D8440D">
        <w:rPr>
          <w:rFonts w:ascii="Calibri" w:hAnsi="Calibri"/>
        </w:rPr>
        <w:t xml:space="preserve">I don't know if I can live up to that.” Maybe it seems like the bar is set too high. </w:t>
      </w:r>
    </w:p>
    <w:p w14:paraId="4F7BDC7C" w14:textId="77777777" w:rsidR="00D8440D" w:rsidRPr="00D8440D" w:rsidRDefault="00D8440D" w:rsidP="00D8440D">
      <w:pPr>
        <w:spacing w:line="276" w:lineRule="auto"/>
        <w:rPr>
          <w:rFonts w:ascii="Calibri" w:hAnsi="Calibri"/>
        </w:rPr>
      </w:pPr>
    </w:p>
    <w:p w14:paraId="5DC66C31" w14:textId="77777777" w:rsidR="00D8440D" w:rsidRPr="00D8440D" w:rsidRDefault="00D8440D" w:rsidP="00D8440D">
      <w:pPr>
        <w:spacing w:line="276" w:lineRule="auto"/>
        <w:rPr>
          <w:rFonts w:ascii="Calibri" w:hAnsi="Calibri"/>
        </w:rPr>
      </w:pPr>
      <w:r w:rsidRPr="00D8440D">
        <w:rPr>
          <w:rFonts w:ascii="Calibri" w:hAnsi="Calibri"/>
        </w:rPr>
        <w:t xml:space="preserve">It's easy for us to feel like slaves instead of sons. It's interesting in the book of Romans 8 that the Apostle Paul begins to outline for us the fact that the Christian life is not a life of slavery, of condemnation, of endless guilt, and work, but really following Jesus Christ and living accordingly as a child of the </w:t>
      </w:r>
      <w:proofErr w:type="gramStart"/>
      <w:r w:rsidRPr="00D8440D">
        <w:rPr>
          <w:rFonts w:ascii="Calibri" w:hAnsi="Calibri"/>
        </w:rPr>
        <w:t>Most High</w:t>
      </w:r>
      <w:proofErr w:type="gramEnd"/>
      <w:r w:rsidRPr="00D8440D">
        <w:rPr>
          <w:rFonts w:ascii="Calibri" w:hAnsi="Calibri"/>
        </w:rPr>
        <w:t xml:space="preserve"> God. It’s living and really understanding that and walking in that. </w:t>
      </w:r>
    </w:p>
    <w:p w14:paraId="20318A44" w14:textId="77777777" w:rsidR="00D8440D" w:rsidRPr="00D8440D" w:rsidRDefault="00D8440D" w:rsidP="00D8440D">
      <w:pPr>
        <w:spacing w:line="276" w:lineRule="auto"/>
        <w:rPr>
          <w:rFonts w:ascii="Calibri" w:hAnsi="Calibri"/>
        </w:rPr>
      </w:pPr>
    </w:p>
    <w:p w14:paraId="27920CD9" w14:textId="5EFE15DB" w:rsidR="00D8440D" w:rsidRPr="00D8440D" w:rsidRDefault="00D8440D" w:rsidP="00D8440D">
      <w:pPr>
        <w:spacing w:line="276" w:lineRule="auto"/>
        <w:rPr>
          <w:rFonts w:ascii="Calibri" w:hAnsi="Calibri"/>
        </w:rPr>
      </w:pPr>
      <w:r w:rsidRPr="00D8440D">
        <w:rPr>
          <w:rFonts w:ascii="Calibri" w:hAnsi="Calibri"/>
        </w:rPr>
        <w:t xml:space="preserve">I want us to turn today to Romans 8:13. At times, we may feel like the Christian life and God's word </w:t>
      </w:r>
      <w:r w:rsidR="00B534B5">
        <w:rPr>
          <w:rFonts w:ascii="Calibri" w:hAnsi="Calibri"/>
        </w:rPr>
        <w:t>are</w:t>
      </w:r>
      <w:r w:rsidRPr="00D8440D">
        <w:rPr>
          <w:rFonts w:ascii="Calibri" w:hAnsi="Calibri"/>
        </w:rPr>
        <w:t xml:space="preserve"> leading us into a life of slavery. But that's not the truth. The truth is that following Christ is freedom. Following Christ is done out of a sense of sonship, out of a sense of God as our loving Father and we as His children.</w:t>
      </w:r>
    </w:p>
    <w:p w14:paraId="2903B8E0" w14:textId="77777777" w:rsidR="00D8440D" w:rsidRPr="00D8440D" w:rsidRDefault="00D8440D" w:rsidP="00D8440D">
      <w:pPr>
        <w:spacing w:line="276" w:lineRule="auto"/>
        <w:rPr>
          <w:rFonts w:ascii="Calibri" w:hAnsi="Calibri"/>
        </w:rPr>
      </w:pPr>
    </w:p>
    <w:p w14:paraId="0ED82D43" w14:textId="77777777" w:rsidR="00D8440D" w:rsidRPr="00D8440D" w:rsidRDefault="00D8440D" w:rsidP="00D8440D">
      <w:pPr>
        <w:spacing w:line="276" w:lineRule="auto"/>
        <w:rPr>
          <w:rFonts w:ascii="Calibri" w:hAnsi="Calibri"/>
        </w:rPr>
      </w:pPr>
      <w:r w:rsidRPr="00D8440D">
        <w:rPr>
          <w:rFonts w:ascii="Calibri" w:hAnsi="Calibri"/>
        </w:rPr>
        <w:t>“For if you live according to the flesh you will die, but if by the Spirit you put to death the deeds of the body, you will live. For all who are led by the Spirit of God are sons of God. For you did not receive the spirit of slavery to fall back into fear, but you have received the Spirit of adoption as sons, by whom we cry, “Abba! Father!” The Spirit himself bears witness with our spirit that we are children of God, and if children, then heirs—heirs of God and fellow heirs with Christ, provided we suffer with him in order that we may also be glorified with him” (Romans 8:13-17).</w:t>
      </w:r>
    </w:p>
    <w:p w14:paraId="164D2C8C" w14:textId="77777777" w:rsidR="00D8440D" w:rsidRPr="00D8440D" w:rsidRDefault="00D8440D" w:rsidP="00D8440D">
      <w:pPr>
        <w:spacing w:line="276" w:lineRule="auto"/>
        <w:rPr>
          <w:rFonts w:ascii="Calibri" w:hAnsi="Calibri"/>
        </w:rPr>
      </w:pPr>
    </w:p>
    <w:p w14:paraId="28B72575" w14:textId="77777777" w:rsidR="00A63DBA" w:rsidRDefault="00D8440D" w:rsidP="00D8440D">
      <w:pPr>
        <w:spacing w:line="276" w:lineRule="auto"/>
        <w:rPr>
          <w:rFonts w:ascii="Calibri" w:hAnsi="Calibri"/>
        </w:rPr>
      </w:pPr>
      <w:r w:rsidRPr="00D8440D">
        <w:rPr>
          <w:rFonts w:ascii="Calibri" w:hAnsi="Calibri"/>
        </w:rPr>
        <w:lastRenderedPageBreak/>
        <w:t xml:space="preserve">That’s the great hope that we have is that we will be glorified with Christ in the age to come. But the Scripture tells us here that we are adopted by God. If you’re a follower of Jesus Christ, you've been adopted by God, I don't know if you knew that or not. </w:t>
      </w:r>
    </w:p>
    <w:p w14:paraId="3CCD56AE" w14:textId="77777777" w:rsidR="00A63DBA" w:rsidRDefault="00A63DBA" w:rsidP="00D8440D">
      <w:pPr>
        <w:spacing w:line="276" w:lineRule="auto"/>
        <w:rPr>
          <w:rFonts w:ascii="Calibri" w:hAnsi="Calibri"/>
        </w:rPr>
      </w:pPr>
    </w:p>
    <w:p w14:paraId="29B2BC18" w14:textId="1524B8AC" w:rsidR="00D8440D" w:rsidRPr="00D8440D" w:rsidRDefault="00D8440D" w:rsidP="00D8440D">
      <w:pPr>
        <w:spacing w:line="276" w:lineRule="auto"/>
        <w:rPr>
          <w:rFonts w:ascii="Calibri" w:hAnsi="Calibri"/>
        </w:rPr>
      </w:pPr>
      <w:r w:rsidRPr="00D8440D">
        <w:rPr>
          <w:rFonts w:ascii="Calibri" w:hAnsi="Calibri"/>
        </w:rPr>
        <w:t>Somebody just thought, “I thought we were born again, born into the family of God.” The Bible uses both metaphors to describe our connection to God. The Bible says, “We are born again. We're born once by the flesh and then once by the Spirit.” But the Bible also says here that we've been adopted by God. These are pictures that the Apostle Paul is using to paint a clearer picture for us of our own salvation and our relationship to our heavenly Father. We have been both adopted and born. It's not just one or the other. It's really both.</w:t>
      </w:r>
    </w:p>
    <w:p w14:paraId="48E6B843" w14:textId="77777777" w:rsidR="00D8440D" w:rsidRPr="00D8440D" w:rsidRDefault="00D8440D" w:rsidP="00D8440D">
      <w:pPr>
        <w:spacing w:line="276" w:lineRule="auto"/>
        <w:rPr>
          <w:rFonts w:ascii="Calibri" w:hAnsi="Calibri"/>
        </w:rPr>
      </w:pPr>
    </w:p>
    <w:p w14:paraId="5637D07C" w14:textId="77777777" w:rsidR="00D8440D" w:rsidRPr="00D8440D" w:rsidRDefault="00D8440D" w:rsidP="00D8440D">
      <w:pPr>
        <w:spacing w:line="276" w:lineRule="auto"/>
        <w:rPr>
          <w:rFonts w:ascii="Calibri" w:hAnsi="Calibri"/>
        </w:rPr>
      </w:pPr>
      <w:r w:rsidRPr="00D8440D">
        <w:rPr>
          <w:rFonts w:ascii="Calibri" w:hAnsi="Calibri"/>
        </w:rPr>
        <w:t xml:space="preserve">I love this concept of adoption. If you've been adopted, you're a very special person because your parents chose you. My parents just got stuck with me. But if you've been adopted, you were chosen by God. That means that God loves you. In Christ, we have been adopted. </w:t>
      </w:r>
    </w:p>
    <w:p w14:paraId="3645FF56" w14:textId="77777777" w:rsidR="00D8440D" w:rsidRPr="00D8440D" w:rsidRDefault="00D8440D" w:rsidP="00D8440D">
      <w:pPr>
        <w:spacing w:line="276" w:lineRule="auto"/>
        <w:rPr>
          <w:rFonts w:ascii="Calibri" w:hAnsi="Calibri"/>
        </w:rPr>
      </w:pPr>
    </w:p>
    <w:p w14:paraId="36615B5D" w14:textId="77777777" w:rsidR="00D8440D" w:rsidRPr="00D8440D" w:rsidRDefault="00D8440D" w:rsidP="00D8440D">
      <w:pPr>
        <w:spacing w:line="276" w:lineRule="auto"/>
        <w:rPr>
          <w:rFonts w:ascii="Calibri" w:hAnsi="Calibri"/>
        </w:rPr>
      </w:pPr>
      <w:r w:rsidRPr="00D8440D">
        <w:rPr>
          <w:rFonts w:ascii="Calibri" w:hAnsi="Calibri"/>
        </w:rPr>
        <w:t>In the ancient world, people were adopted much like the 21</w:t>
      </w:r>
      <w:r w:rsidRPr="00D8440D">
        <w:rPr>
          <w:rFonts w:ascii="Calibri" w:hAnsi="Calibri"/>
          <w:vertAlign w:val="superscript"/>
        </w:rPr>
        <w:t>st</w:t>
      </w:r>
      <w:r w:rsidRPr="00D8440D">
        <w:rPr>
          <w:rFonts w:ascii="Calibri" w:hAnsi="Calibri"/>
        </w:rPr>
        <w:t xml:space="preserve"> century. We have adoption in our age. But in the ancient world, it was particularly done to make sure that the family name carried on. It had a significant meaning in the ancient world. </w:t>
      </w:r>
    </w:p>
    <w:p w14:paraId="4FFABF73" w14:textId="77777777" w:rsidR="00D8440D" w:rsidRPr="00D8440D" w:rsidRDefault="00D8440D" w:rsidP="00D8440D">
      <w:pPr>
        <w:spacing w:line="276" w:lineRule="auto"/>
        <w:rPr>
          <w:rFonts w:ascii="Calibri" w:hAnsi="Calibri"/>
        </w:rPr>
      </w:pPr>
    </w:p>
    <w:p w14:paraId="618F6F40" w14:textId="77777777" w:rsidR="00D8440D" w:rsidRPr="00D8440D" w:rsidRDefault="00D8440D" w:rsidP="00D8440D">
      <w:pPr>
        <w:spacing w:line="276" w:lineRule="auto"/>
        <w:rPr>
          <w:rFonts w:ascii="Calibri" w:hAnsi="Calibri"/>
        </w:rPr>
      </w:pPr>
      <w:r w:rsidRPr="00D8440D">
        <w:rPr>
          <w:rFonts w:ascii="Calibri" w:hAnsi="Calibri"/>
        </w:rPr>
        <w:t xml:space="preserve">Every reader of the Apostle Paul's writings here in the book of Romans would have understood that an adopted person, first of all, lost all rights to their former family. If you were adopted into family A, you could not be a member of family B. You had to be in one family or the other. You couldn't claim dual citizenship. You were in one family or another. Just like in Christ, we can't be in Christ and in the world. We can't walk in darkness and walk in light at the same time. </w:t>
      </w:r>
    </w:p>
    <w:p w14:paraId="56ABC73C" w14:textId="77777777" w:rsidR="00D8440D" w:rsidRPr="00D8440D" w:rsidRDefault="00D8440D" w:rsidP="00D8440D">
      <w:pPr>
        <w:spacing w:line="276" w:lineRule="auto"/>
        <w:rPr>
          <w:rFonts w:ascii="Calibri" w:hAnsi="Calibri"/>
        </w:rPr>
      </w:pPr>
    </w:p>
    <w:p w14:paraId="17073299" w14:textId="77777777" w:rsidR="00D8440D" w:rsidRPr="00D8440D" w:rsidRDefault="00D8440D" w:rsidP="00D8440D">
      <w:pPr>
        <w:spacing w:line="276" w:lineRule="auto"/>
        <w:rPr>
          <w:rFonts w:ascii="Calibri" w:hAnsi="Calibri"/>
        </w:rPr>
      </w:pPr>
      <w:r w:rsidRPr="00D8440D">
        <w:rPr>
          <w:rFonts w:ascii="Calibri" w:hAnsi="Calibri"/>
        </w:rPr>
        <w:t xml:space="preserve">Secondly, an heir also had rights to his father's estate. If you were the heir, you were the son, you were to receive all the inheritance of the father. You got everything that the adopted father was giving. </w:t>
      </w:r>
    </w:p>
    <w:p w14:paraId="0A2CDD58" w14:textId="77777777" w:rsidR="00D8440D" w:rsidRPr="00D8440D" w:rsidRDefault="00D8440D" w:rsidP="00D8440D">
      <w:pPr>
        <w:spacing w:line="276" w:lineRule="auto"/>
        <w:rPr>
          <w:rFonts w:ascii="Calibri" w:hAnsi="Calibri"/>
        </w:rPr>
      </w:pPr>
    </w:p>
    <w:p w14:paraId="76343090" w14:textId="2FB56D66" w:rsidR="00D8440D" w:rsidRPr="00D8440D" w:rsidRDefault="00D8440D" w:rsidP="00D8440D">
      <w:pPr>
        <w:spacing w:line="276" w:lineRule="auto"/>
        <w:rPr>
          <w:rFonts w:ascii="Calibri" w:hAnsi="Calibri"/>
        </w:rPr>
      </w:pPr>
      <w:r w:rsidRPr="00D8440D">
        <w:rPr>
          <w:rFonts w:ascii="Calibri" w:hAnsi="Calibri"/>
        </w:rPr>
        <w:t>Thirdly, he was considered a totally new person and all debts were wiped out. That's what the cross of Jesus Christ is all about. We had debts</w:t>
      </w:r>
      <w:r w:rsidR="00A63DBA">
        <w:rPr>
          <w:rFonts w:ascii="Calibri" w:hAnsi="Calibri"/>
        </w:rPr>
        <w:t>,</w:t>
      </w:r>
      <w:r w:rsidRPr="00D8440D">
        <w:rPr>
          <w:rFonts w:ascii="Calibri" w:hAnsi="Calibri"/>
        </w:rPr>
        <w:t xml:space="preserve"> and </w:t>
      </w:r>
      <w:r w:rsidR="00A63DBA">
        <w:rPr>
          <w:rFonts w:ascii="Calibri" w:hAnsi="Calibri"/>
        </w:rPr>
        <w:t>o</w:t>
      </w:r>
      <w:r w:rsidRPr="00D8440D">
        <w:rPr>
          <w:rFonts w:ascii="Calibri" w:hAnsi="Calibri"/>
        </w:rPr>
        <w:t>n the cross our punishment was taken care of. Jesus died and rose again on the third da</w:t>
      </w:r>
      <w:r w:rsidR="00A63DBA">
        <w:rPr>
          <w:rFonts w:ascii="Calibri" w:hAnsi="Calibri"/>
        </w:rPr>
        <w:t xml:space="preserve">y </w:t>
      </w:r>
      <w:r w:rsidRPr="00D8440D">
        <w:rPr>
          <w:rFonts w:ascii="Calibri" w:hAnsi="Calibri"/>
        </w:rPr>
        <w:t xml:space="preserve">so that all of our sins could be wiped out. </w:t>
      </w:r>
    </w:p>
    <w:p w14:paraId="4B37FBF9" w14:textId="77777777" w:rsidR="00D8440D" w:rsidRPr="00D8440D" w:rsidRDefault="00D8440D" w:rsidP="00D8440D">
      <w:pPr>
        <w:spacing w:line="276" w:lineRule="auto"/>
        <w:rPr>
          <w:rFonts w:ascii="Calibri" w:hAnsi="Calibri"/>
        </w:rPr>
      </w:pPr>
    </w:p>
    <w:p w14:paraId="3DCA5C72" w14:textId="77777777" w:rsidR="00D8440D" w:rsidRPr="00D8440D" w:rsidRDefault="00D8440D" w:rsidP="00D8440D">
      <w:pPr>
        <w:spacing w:line="276" w:lineRule="auto"/>
        <w:rPr>
          <w:rFonts w:ascii="Calibri" w:hAnsi="Calibri"/>
        </w:rPr>
      </w:pPr>
      <w:r w:rsidRPr="00D8440D">
        <w:rPr>
          <w:rFonts w:ascii="Calibri" w:hAnsi="Calibri"/>
        </w:rPr>
        <w:t xml:space="preserve">We’ve been adopted by God. That's why this is such a beautiful image. I hope you're seeing this today. I hope you're feeling this today. </w:t>
      </w:r>
    </w:p>
    <w:p w14:paraId="174944DA" w14:textId="77777777" w:rsidR="00D8440D" w:rsidRPr="00D8440D" w:rsidRDefault="00D8440D" w:rsidP="00D8440D">
      <w:pPr>
        <w:spacing w:line="276" w:lineRule="auto"/>
        <w:rPr>
          <w:rFonts w:ascii="Calibri" w:hAnsi="Calibri"/>
        </w:rPr>
      </w:pPr>
    </w:p>
    <w:p w14:paraId="70E324F3" w14:textId="77777777" w:rsidR="00D8440D" w:rsidRPr="00D8440D" w:rsidRDefault="00D8440D" w:rsidP="00D8440D">
      <w:pPr>
        <w:spacing w:line="276" w:lineRule="auto"/>
        <w:rPr>
          <w:rFonts w:ascii="Calibri" w:hAnsi="Calibri"/>
        </w:rPr>
      </w:pPr>
      <w:r w:rsidRPr="00D8440D">
        <w:rPr>
          <w:rFonts w:ascii="Calibri" w:hAnsi="Calibri"/>
        </w:rPr>
        <w:lastRenderedPageBreak/>
        <w:t xml:space="preserve">You may be thinking, “What about the daughters?” I know some of the women are like, “What about me?” It’s interesting that Paul is not leaving the women out. He actually is taking a concept that was culturally specific to a male, because to be an heir you had to be the oldest son. In the Roman culture, the oldest son pretty much received everything. If you were the second or third brother, tough for you. The oldest son got pretty much everything. He’s using that picture of an heir and he's using it in a spiritual application, which applies to </w:t>
      </w:r>
      <w:r w:rsidRPr="00D8440D">
        <w:rPr>
          <w:rFonts w:ascii="Calibri" w:hAnsi="Calibri"/>
          <w:i/>
          <w:iCs/>
        </w:rPr>
        <w:t xml:space="preserve">all </w:t>
      </w:r>
      <w:r w:rsidRPr="00D8440D">
        <w:rPr>
          <w:rFonts w:ascii="Calibri" w:hAnsi="Calibri"/>
        </w:rPr>
        <w:t xml:space="preserve">who have called on the name of Jesus. Meaning this: You can be a daughter of God or you can be a son of God. But when the Bible uses the word “son,” it is inclusive. It means both. </w:t>
      </w:r>
    </w:p>
    <w:p w14:paraId="550D829A" w14:textId="77777777" w:rsidR="00D8440D" w:rsidRPr="00D8440D" w:rsidRDefault="00D8440D" w:rsidP="00D8440D">
      <w:pPr>
        <w:spacing w:line="276" w:lineRule="auto"/>
        <w:rPr>
          <w:rFonts w:ascii="Calibri" w:hAnsi="Calibri"/>
        </w:rPr>
      </w:pPr>
    </w:p>
    <w:p w14:paraId="02581F65" w14:textId="77777777" w:rsidR="00D8440D" w:rsidRPr="00D8440D" w:rsidRDefault="00D8440D" w:rsidP="00D8440D">
      <w:pPr>
        <w:spacing w:line="276" w:lineRule="auto"/>
        <w:rPr>
          <w:rFonts w:ascii="Calibri" w:hAnsi="Calibri"/>
        </w:rPr>
      </w:pPr>
      <w:r w:rsidRPr="00D8440D">
        <w:rPr>
          <w:rFonts w:ascii="Calibri" w:hAnsi="Calibri"/>
        </w:rPr>
        <w:t xml:space="preserve">We see this beautiful picture that's being painted here. I hope you're feeling it today. </w:t>
      </w:r>
    </w:p>
    <w:p w14:paraId="09B92A2E" w14:textId="77777777" w:rsidR="00D8440D" w:rsidRPr="00D8440D" w:rsidRDefault="00D8440D" w:rsidP="00D8440D">
      <w:pPr>
        <w:spacing w:line="276" w:lineRule="auto"/>
        <w:rPr>
          <w:rFonts w:ascii="Calibri" w:hAnsi="Calibri"/>
        </w:rPr>
      </w:pPr>
    </w:p>
    <w:p w14:paraId="1F93DAF1" w14:textId="77777777" w:rsidR="00D8440D" w:rsidRPr="00D8440D" w:rsidRDefault="00D8440D" w:rsidP="00D8440D">
      <w:pPr>
        <w:spacing w:line="276" w:lineRule="auto"/>
        <w:rPr>
          <w:rFonts w:ascii="Calibri" w:hAnsi="Calibri"/>
        </w:rPr>
      </w:pPr>
      <w:r w:rsidRPr="00D8440D">
        <w:rPr>
          <w:rFonts w:ascii="Calibri" w:hAnsi="Calibri"/>
        </w:rPr>
        <w:t xml:space="preserve">There are five privileges of sonship. I want you to write these down today because this has everything to do with how we relate to God. If you don't understand who God is, you certainly cannot relate to Him properly. Let's talk about how we can relate to God. The five privileges of sonship. </w:t>
      </w:r>
    </w:p>
    <w:p w14:paraId="06430AD0" w14:textId="77777777" w:rsidR="00D8440D" w:rsidRPr="00D8440D" w:rsidRDefault="00D8440D" w:rsidP="00D8440D">
      <w:pPr>
        <w:spacing w:line="276" w:lineRule="auto"/>
        <w:rPr>
          <w:rFonts w:ascii="Calibri" w:hAnsi="Calibri"/>
        </w:rPr>
      </w:pPr>
    </w:p>
    <w:p w14:paraId="55028BCA" w14:textId="77777777" w:rsidR="00D8440D" w:rsidRPr="00D8440D" w:rsidRDefault="00D8440D" w:rsidP="00D8440D">
      <w:pPr>
        <w:spacing w:line="276" w:lineRule="auto"/>
        <w:rPr>
          <w:rFonts w:ascii="Calibri" w:hAnsi="Calibri"/>
          <w:b/>
          <w:bCs/>
        </w:rPr>
      </w:pPr>
      <w:r w:rsidRPr="00D8440D">
        <w:rPr>
          <w:rFonts w:ascii="Calibri" w:hAnsi="Calibri"/>
          <w:b/>
          <w:bCs/>
        </w:rPr>
        <w:t>1. Power</w:t>
      </w:r>
    </w:p>
    <w:p w14:paraId="5DB9ABBF" w14:textId="77777777" w:rsidR="00D8440D" w:rsidRPr="00D8440D" w:rsidRDefault="00D8440D" w:rsidP="00D8440D">
      <w:pPr>
        <w:spacing w:line="276" w:lineRule="auto"/>
        <w:rPr>
          <w:rFonts w:ascii="Calibri" w:hAnsi="Calibri"/>
        </w:rPr>
      </w:pPr>
    </w:p>
    <w:p w14:paraId="36FE9B00" w14:textId="77777777" w:rsidR="00D8440D" w:rsidRPr="00D8440D" w:rsidRDefault="00D8440D" w:rsidP="00D8440D">
      <w:pPr>
        <w:spacing w:line="276" w:lineRule="auto"/>
        <w:rPr>
          <w:rFonts w:ascii="Calibri" w:hAnsi="Calibri"/>
        </w:rPr>
      </w:pPr>
      <w:r w:rsidRPr="00D8440D">
        <w:rPr>
          <w:rFonts w:ascii="Calibri" w:hAnsi="Calibri"/>
        </w:rPr>
        <w:t>“For if you live according to the flesh you will die, but if by the Spirit you put to death the deeds of the body, you will live. For all who are led by the Spirit of God are sons of God” (Romans 8:13-14).</w:t>
      </w:r>
    </w:p>
    <w:p w14:paraId="608D15F5" w14:textId="77777777" w:rsidR="00D8440D" w:rsidRPr="00D8440D" w:rsidRDefault="00D8440D" w:rsidP="00D8440D">
      <w:pPr>
        <w:spacing w:line="276" w:lineRule="auto"/>
        <w:rPr>
          <w:rFonts w:ascii="Calibri" w:hAnsi="Calibri"/>
        </w:rPr>
      </w:pPr>
    </w:p>
    <w:p w14:paraId="4575E858" w14:textId="77777777" w:rsidR="00A63DBA" w:rsidRDefault="00D8440D" w:rsidP="00D8440D">
      <w:pPr>
        <w:spacing w:line="276" w:lineRule="auto"/>
        <w:rPr>
          <w:rFonts w:ascii="Calibri" w:hAnsi="Calibri"/>
        </w:rPr>
      </w:pPr>
      <w:r w:rsidRPr="00D8440D">
        <w:rPr>
          <w:rFonts w:ascii="Calibri" w:hAnsi="Calibri"/>
        </w:rPr>
        <w:t xml:space="preserve">You have power over sin. If you're a son of God, the Holy Spirit has taken root in your life. The Spirit of God is the one who gives you power over [what the Bible calls] “the deeds of the flesh,” meaning our own appetites and our own aptitudes to want to do our own thing. We have a new power. We have a new vitality. We have a new strength that's within us. </w:t>
      </w:r>
    </w:p>
    <w:p w14:paraId="0053728C" w14:textId="77777777" w:rsidR="00A63DBA" w:rsidRDefault="00A63DBA" w:rsidP="00D8440D">
      <w:pPr>
        <w:spacing w:line="276" w:lineRule="auto"/>
        <w:rPr>
          <w:rFonts w:ascii="Calibri" w:hAnsi="Calibri"/>
        </w:rPr>
      </w:pPr>
    </w:p>
    <w:p w14:paraId="7EED0CB3" w14:textId="0DBC0A39" w:rsidR="00D8440D" w:rsidRPr="00D8440D" w:rsidRDefault="00D8440D" w:rsidP="00D8440D">
      <w:pPr>
        <w:spacing w:line="276" w:lineRule="auto"/>
        <w:rPr>
          <w:rFonts w:ascii="Calibri" w:hAnsi="Calibri"/>
        </w:rPr>
      </w:pPr>
      <w:r w:rsidRPr="00D8440D">
        <w:rPr>
          <w:rFonts w:ascii="Calibri" w:hAnsi="Calibri"/>
        </w:rPr>
        <w:t>A lot of times we try to make changes in our life by our own self efforts, our own self-will. You can make some changes in your life a little bit with that</w:t>
      </w:r>
      <w:r w:rsidR="00A63DBA">
        <w:rPr>
          <w:rFonts w:ascii="Calibri" w:hAnsi="Calibri"/>
        </w:rPr>
        <w:t>, b</w:t>
      </w:r>
      <w:r w:rsidRPr="00D8440D">
        <w:rPr>
          <w:rFonts w:ascii="Calibri" w:hAnsi="Calibri"/>
        </w:rPr>
        <w:t>ut it isn’t anything like the Holy Spirit. The Spirit of God is the power of God. He gives us this power over our sin. A lot of people make decisions by their emotions and feelings. But as a child of God, we have a strength</w:t>
      </w:r>
      <w:r w:rsidR="00A63DBA">
        <w:rPr>
          <w:rFonts w:ascii="Calibri" w:hAnsi="Calibri"/>
        </w:rPr>
        <w:t xml:space="preserve"> and </w:t>
      </w:r>
      <w:r w:rsidRPr="00D8440D">
        <w:rPr>
          <w:rFonts w:ascii="Calibri" w:hAnsi="Calibri"/>
        </w:rPr>
        <w:t>power that comes from the Holy Spirit to help us defeat our own appetites.</w:t>
      </w:r>
    </w:p>
    <w:p w14:paraId="670D263C" w14:textId="77777777" w:rsidR="00D8440D" w:rsidRPr="00D8440D" w:rsidRDefault="00D8440D" w:rsidP="00D8440D">
      <w:pPr>
        <w:spacing w:line="276" w:lineRule="auto"/>
        <w:rPr>
          <w:rFonts w:ascii="Calibri" w:hAnsi="Calibri"/>
        </w:rPr>
      </w:pPr>
    </w:p>
    <w:p w14:paraId="7E80CBB2" w14:textId="77777777" w:rsidR="00D8440D" w:rsidRPr="00D8440D" w:rsidRDefault="00D8440D" w:rsidP="00D8440D">
      <w:pPr>
        <w:spacing w:line="276" w:lineRule="auto"/>
        <w:rPr>
          <w:rFonts w:ascii="Calibri" w:hAnsi="Calibri"/>
        </w:rPr>
      </w:pPr>
      <w:r w:rsidRPr="00D8440D">
        <w:rPr>
          <w:rFonts w:ascii="Calibri" w:hAnsi="Calibri"/>
        </w:rPr>
        <w:t xml:space="preserve">“Don't be drunk with wine, but be filled with the Holy Spirit” (Ephesians 5:18). </w:t>
      </w:r>
    </w:p>
    <w:p w14:paraId="2E136E31" w14:textId="77777777" w:rsidR="00D8440D" w:rsidRPr="00D8440D" w:rsidRDefault="00D8440D" w:rsidP="00D8440D">
      <w:pPr>
        <w:spacing w:line="276" w:lineRule="auto"/>
        <w:rPr>
          <w:rFonts w:ascii="Calibri" w:hAnsi="Calibri"/>
        </w:rPr>
      </w:pPr>
    </w:p>
    <w:p w14:paraId="3A771176" w14:textId="77777777" w:rsidR="00D8440D" w:rsidRPr="00D8440D" w:rsidRDefault="00D8440D" w:rsidP="00D8440D">
      <w:pPr>
        <w:spacing w:line="276" w:lineRule="auto"/>
        <w:rPr>
          <w:rFonts w:ascii="Calibri" w:hAnsi="Calibri"/>
        </w:rPr>
      </w:pPr>
      <w:r w:rsidRPr="00D8440D">
        <w:rPr>
          <w:rFonts w:ascii="Calibri" w:hAnsi="Calibri"/>
        </w:rPr>
        <w:t xml:space="preserve">When we are filled with the Holy Spirit, then we will have victory over our struggles. I love Ephesians 5:18 because it reminds us that we have to continue to drink. Just like a drunk person </w:t>
      </w:r>
      <w:r w:rsidRPr="00D8440D">
        <w:rPr>
          <w:rFonts w:ascii="Calibri" w:hAnsi="Calibri"/>
        </w:rPr>
        <w:lastRenderedPageBreak/>
        <w:t xml:space="preserve">has to continue to drink to stay drunk, a Christian has to continue to drink of the Holy Spirit in their life to have power and vitality. </w:t>
      </w:r>
    </w:p>
    <w:p w14:paraId="04E5B689" w14:textId="77777777" w:rsidR="00D8440D" w:rsidRPr="00D8440D" w:rsidRDefault="00D8440D" w:rsidP="00D8440D">
      <w:pPr>
        <w:spacing w:line="276" w:lineRule="auto"/>
        <w:rPr>
          <w:rFonts w:ascii="Calibri" w:hAnsi="Calibri"/>
        </w:rPr>
      </w:pPr>
    </w:p>
    <w:p w14:paraId="7B985100" w14:textId="5AD6796C" w:rsidR="00D8440D" w:rsidRPr="00D8440D" w:rsidRDefault="00D8440D" w:rsidP="00D8440D">
      <w:pPr>
        <w:spacing w:line="276" w:lineRule="auto"/>
        <w:rPr>
          <w:rFonts w:ascii="Calibri" w:hAnsi="Calibri"/>
        </w:rPr>
      </w:pPr>
      <w:r w:rsidRPr="00D8440D">
        <w:rPr>
          <w:rFonts w:ascii="Calibri" w:hAnsi="Calibri"/>
        </w:rPr>
        <w:t>Paul begins by saying if you're a son of God, if you're a daughter of God, you have the Holy Spirit in your life. The Holy Spirit gives you power, strength, capacity, the ability to be transformed. The Bible says</w:t>
      </w:r>
      <w:r w:rsidR="00A63DBA">
        <w:rPr>
          <w:rFonts w:ascii="Calibri" w:hAnsi="Calibri"/>
        </w:rPr>
        <w:t xml:space="preserve"> w</w:t>
      </w:r>
      <w:r w:rsidRPr="00D8440D">
        <w:rPr>
          <w:rFonts w:ascii="Calibri" w:hAnsi="Calibri"/>
        </w:rPr>
        <w:t xml:space="preserve">e're </w:t>
      </w:r>
      <w:r w:rsidR="00A63DBA">
        <w:rPr>
          <w:rFonts w:ascii="Calibri" w:hAnsi="Calibri"/>
        </w:rPr>
        <w:t>“</w:t>
      </w:r>
      <w:r w:rsidRPr="00D8440D">
        <w:rPr>
          <w:rFonts w:ascii="Calibri" w:hAnsi="Calibri"/>
        </w:rPr>
        <w:t>transformed by the renewing of our mind.</w:t>
      </w:r>
      <w:r w:rsidR="00A63DBA">
        <w:rPr>
          <w:rFonts w:ascii="Calibri" w:hAnsi="Calibri"/>
        </w:rPr>
        <w:t>”</w:t>
      </w:r>
      <w:r w:rsidRPr="00D8440D">
        <w:rPr>
          <w:rFonts w:ascii="Calibri" w:hAnsi="Calibri"/>
        </w:rPr>
        <w:t xml:space="preserve"> How are we transformed? The Holy Spirit within us. It begins to change us.</w:t>
      </w:r>
    </w:p>
    <w:p w14:paraId="1D6865C9" w14:textId="77777777" w:rsidR="00D8440D" w:rsidRPr="00D8440D" w:rsidRDefault="00D8440D" w:rsidP="00D8440D">
      <w:pPr>
        <w:spacing w:line="276" w:lineRule="auto"/>
        <w:rPr>
          <w:rFonts w:ascii="Calibri" w:hAnsi="Calibri"/>
        </w:rPr>
      </w:pPr>
    </w:p>
    <w:p w14:paraId="4915A25E" w14:textId="0B4C0FEB" w:rsidR="00D8440D" w:rsidRPr="00D8440D" w:rsidRDefault="00D8440D" w:rsidP="00D8440D">
      <w:pPr>
        <w:spacing w:line="276" w:lineRule="auto"/>
        <w:rPr>
          <w:rFonts w:ascii="Calibri" w:hAnsi="Calibri"/>
        </w:rPr>
      </w:pPr>
      <w:r w:rsidRPr="00D8440D">
        <w:rPr>
          <w:rFonts w:ascii="Calibri" w:hAnsi="Calibri"/>
        </w:rPr>
        <w:t xml:space="preserve">Unfortunately, most people live the way they've always lived. If somebody's a liar, chances are they're going to keep lying. </w:t>
      </w:r>
      <w:r w:rsidR="00A63DBA">
        <w:rPr>
          <w:rFonts w:ascii="Calibri" w:hAnsi="Calibri"/>
        </w:rPr>
        <w:t>If s</w:t>
      </w:r>
      <w:r w:rsidRPr="00D8440D">
        <w:rPr>
          <w:rFonts w:ascii="Calibri" w:hAnsi="Calibri"/>
        </w:rPr>
        <w:t>omebody has a problem with their temper and they're angry, most of the time people just live the way they've always lived – angry.</w:t>
      </w:r>
    </w:p>
    <w:p w14:paraId="5E02BB86" w14:textId="77777777" w:rsidR="00D8440D" w:rsidRPr="00D8440D" w:rsidRDefault="00D8440D" w:rsidP="00D8440D">
      <w:pPr>
        <w:spacing w:line="276" w:lineRule="auto"/>
        <w:rPr>
          <w:rFonts w:ascii="Calibri" w:hAnsi="Calibri"/>
        </w:rPr>
      </w:pPr>
    </w:p>
    <w:p w14:paraId="29E0F98B" w14:textId="7D0B76BA" w:rsidR="00D8440D" w:rsidRPr="00D8440D" w:rsidRDefault="00D8440D" w:rsidP="00D8440D">
      <w:pPr>
        <w:spacing w:line="276" w:lineRule="auto"/>
        <w:rPr>
          <w:rFonts w:ascii="Calibri" w:hAnsi="Calibri"/>
        </w:rPr>
      </w:pPr>
      <w:r w:rsidRPr="00D8440D">
        <w:rPr>
          <w:rFonts w:ascii="Calibri" w:hAnsi="Calibri"/>
        </w:rPr>
        <w:t>But the great exception is for a follower of Christ. When you have the Holy Spirit within you, the Holy Spirit is conforming you into Christlikeness and you don't have to live the way you have always lived. You are being renewed. You're being transformed into someone new</w:t>
      </w:r>
      <w:r w:rsidR="00A63DBA">
        <w:rPr>
          <w:rFonts w:ascii="Calibri" w:hAnsi="Calibri"/>
        </w:rPr>
        <w:t xml:space="preserve"> who i</w:t>
      </w:r>
      <w:r w:rsidRPr="00D8440D">
        <w:rPr>
          <w:rFonts w:ascii="Calibri" w:hAnsi="Calibri"/>
        </w:rPr>
        <w:t xml:space="preserve">s in Christ's likeness. </w:t>
      </w:r>
    </w:p>
    <w:p w14:paraId="36D2189F" w14:textId="77777777" w:rsidR="00D8440D" w:rsidRPr="00D8440D" w:rsidRDefault="00D8440D" w:rsidP="00D8440D">
      <w:pPr>
        <w:spacing w:line="276" w:lineRule="auto"/>
        <w:rPr>
          <w:rFonts w:ascii="Calibri" w:hAnsi="Calibri"/>
        </w:rPr>
      </w:pPr>
    </w:p>
    <w:p w14:paraId="35075E69" w14:textId="77777777" w:rsidR="00D8440D" w:rsidRPr="00D8440D" w:rsidRDefault="00D8440D" w:rsidP="00D8440D">
      <w:pPr>
        <w:spacing w:line="276" w:lineRule="auto"/>
        <w:rPr>
          <w:rFonts w:ascii="Calibri" w:hAnsi="Calibri"/>
        </w:rPr>
      </w:pPr>
      <w:r w:rsidRPr="00D8440D">
        <w:rPr>
          <w:rFonts w:ascii="Calibri" w:hAnsi="Calibri"/>
        </w:rPr>
        <w:t xml:space="preserve">We have this power, this strength. </w:t>
      </w:r>
    </w:p>
    <w:p w14:paraId="76BDA308" w14:textId="77777777" w:rsidR="00D8440D" w:rsidRPr="00D8440D" w:rsidRDefault="00D8440D" w:rsidP="00D8440D">
      <w:pPr>
        <w:spacing w:line="276" w:lineRule="auto"/>
        <w:rPr>
          <w:rFonts w:ascii="Calibri" w:hAnsi="Calibri"/>
        </w:rPr>
      </w:pPr>
    </w:p>
    <w:p w14:paraId="64244F48" w14:textId="77777777" w:rsidR="00D8440D" w:rsidRPr="00D8440D" w:rsidRDefault="00D8440D" w:rsidP="00D8440D">
      <w:pPr>
        <w:spacing w:line="276" w:lineRule="auto"/>
        <w:rPr>
          <w:rFonts w:ascii="Calibri" w:hAnsi="Calibri"/>
        </w:rPr>
      </w:pPr>
      <w:r w:rsidRPr="00D8440D">
        <w:rPr>
          <w:rFonts w:ascii="Calibri" w:hAnsi="Calibri"/>
        </w:rPr>
        <w:t xml:space="preserve">Before I became a Christian, I didn't have this power and now I do. That's why at Edge Church we're patient with people who come into our fellowship, people who come to our church, and people who are checking it out. Maybe they say things or do things that might be offensive to those of us who love God and love God's word. We're patient with that because we realize that if somebody doesn't have the Spirit of God in their life, they don't have the strength and the capacity to follow Christ. We have a patience about us. We understand that. We welcome that opportunity. </w:t>
      </w:r>
    </w:p>
    <w:p w14:paraId="60027437" w14:textId="77777777" w:rsidR="00D8440D" w:rsidRPr="00D8440D" w:rsidRDefault="00D8440D" w:rsidP="00D8440D">
      <w:pPr>
        <w:spacing w:line="276" w:lineRule="auto"/>
        <w:rPr>
          <w:rFonts w:ascii="Calibri" w:hAnsi="Calibri"/>
        </w:rPr>
      </w:pPr>
    </w:p>
    <w:p w14:paraId="593153DF" w14:textId="21E924C3" w:rsidR="00D8440D" w:rsidRPr="00D8440D" w:rsidRDefault="00D8440D" w:rsidP="00D8440D">
      <w:pPr>
        <w:spacing w:line="276" w:lineRule="auto"/>
        <w:rPr>
          <w:rFonts w:ascii="Calibri" w:hAnsi="Calibri"/>
        </w:rPr>
      </w:pPr>
      <w:r w:rsidRPr="00D8440D">
        <w:rPr>
          <w:rFonts w:ascii="Calibri" w:hAnsi="Calibri"/>
        </w:rPr>
        <w:t xml:space="preserve">But once we cross that line of faith and the Holy Spirit comes into our life, we have a new nature, a new strength. We have no excuses to follow God because God's given us that vitality, that energy that we need. Human will </w:t>
      </w:r>
      <w:r w:rsidR="00A63DBA">
        <w:rPr>
          <w:rFonts w:ascii="Calibri" w:hAnsi="Calibri"/>
        </w:rPr>
        <w:t xml:space="preserve">can </w:t>
      </w:r>
      <w:r w:rsidRPr="00D8440D">
        <w:rPr>
          <w:rFonts w:ascii="Calibri" w:hAnsi="Calibri"/>
        </w:rPr>
        <w:t xml:space="preserve">take us a little bit down the road, but not very far. We need the Spirit of God. </w:t>
      </w:r>
    </w:p>
    <w:p w14:paraId="546B6F72" w14:textId="77777777" w:rsidR="00D8440D" w:rsidRPr="00D8440D" w:rsidRDefault="00D8440D" w:rsidP="00D8440D">
      <w:pPr>
        <w:spacing w:line="276" w:lineRule="auto"/>
        <w:rPr>
          <w:rFonts w:ascii="Calibri" w:hAnsi="Calibri"/>
        </w:rPr>
      </w:pPr>
    </w:p>
    <w:p w14:paraId="389F55A9" w14:textId="4DBAD812" w:rsidR="00D8440D" w:rsidRPr="00D8440D" w:rsidRDefault="00D8440D" w:rsidP="00D8440D">
      <w:pPr>
        <w:spacing w:line="276" w:lineRule="auto"/>
        <w:rPr>
          <w:rFonts w:ascii="Calibri" w:hAnsi="Calibri"/>
        </w:rPr>
      </w:pPr>
      <w:r w:rsidRPr="00D8440D">
        <w:rPr>
          <w:rFonts w:ascii="Calibri" w:hAnsi="Calibri"/>
        </w:rPr>
        <w:t xml:space="preserve">We had a guy the other day who was working on our yard. He was trimming our junipers. I don't know if you guys have noticed our campus, but we’ve got juniper mania around here. The people who built this church campus loved junipers. They're just all over the place and they grow like gangbusters. They have to be trimmed. He was trimming them with a little hand </w:t>
      </w:r>
      <w:r w:rsidRPr="00D8440D">
        <w:rPr>
          <w:rFonts w:ascii="Calibri" w:hAnsi="Calibri"/>
        </w:rPr>
        <w:lastRenderedPageBreak/>
        <w:t xml:space="preserve">trimmer set, like a pair of pliers. I was like, “Oh my goodness, this is making me crazy. You’re going to be here for a month.” </w:t>
      </w:r>
    </w:p>
    <w:p w14:paraId="53A607CA" w14:textId="77777777" w:rsidR="00D8440D" w:rsidRPr="00D8440D" w:rsidRDefault="00D8440D" w:rsidP="00D8440D">
      <w:pPr>
        <w:spacing w:line="276" w:lineRule="auto"/>
        <w:rPr>
          <w:rFonts w:ascii="Calibri" w:hAnsi="Calibri"/>
        </w:rPr>
      </w:pPr>
    </w:p>
    <w:p w14:paraId="2385B098" w14:textId="201CF3C7" w:rsidR="00D8440D" w:rsidRPr="00D8440D" w:rsidRDefault="00D8440D" w:rsidP="00D8440D">
      <w:pPr>
        <w:spacing w:line="276" w:lineRule="auto"/>
        <w:rPr>
          <w:rFonts w:ascii="Calibri" w:hAnsi="Calibri"/>
        </w:rPr>
      </w:pPr>
      <w:r w:rsidRPr="00D8440D">
        <w:rPr>
          <w:rFonts w:ascii="Calibri" w:hAnsi="Calibri"/>
        </w:rPr>
        <w:t xml:space="preserve">We went back to where we keep some of our tools and we brought him our big, bad man </w:t>
      </w:r>
      <w:r w:rsidR="00A63DBA">
        <w:rPr>
          <w:rFonts w:ascii="Calibri" w:hAnsi="Calibri"/>
        </w:rPr>
        <w:t>W</w:t>
      </w:r>
      <w:r w:rsidRPr="00D8440D">
        <w:rPr>
          <w:rFonts w:ascii="Calibri" w:hAnsi="Calibri"/>
        </w:rPr>
        <w:t>eed</w:t>
      </w:r>
      <w:r w:rsidR="00A63DBA">
        <w:rPr>
          <w:rFonts w:ascii="Calibri" w:hAnsi="Calibri"/>
        </w:rPr>
        <w:t xml:space="preserve"> E</w:t>
      </w:r>
      <w:r w:rsidRPr="00D8440D">
        <w:rPr>
          <w:rFonts w:ascii="Calibri" w:hAnsi="Calibri"/>
        </w:rPr>
        <w:t xml:space="preserve">ater. This thing has an attachment that goes on the front that cuts junipers and all kinds of stuff. A big blade. It’s bad. You feel like a man when you're blowing stuff up with this. It’s awesome. We handed it to him. What would have taken him days upon days, he did in an hour. Why? Because he had the right tool. </w:t>
      </w:r>
    </w:p>
    <w:p w14:paraId="5AD47363" w14:textId="77777777" w:rsidR="00D8440D" w:rsidRPr="00D8440D" w:rsidRDefault="00D8440D" w:rsidP="00D8440D">
      <w:pPr>
        <w:spacing w:line="276" w:lineRule="auto"/>
        <w:rPr>
          <w:rFonts w:ascii="Calibri" w:hAnsi="Calibri"/>
        </w:rPr>
      </w:pPr>
    </w:p>
    <w:p w14:paraId="235B7156" w14:textId="77777777" w:rsidR="00D8440D" w:rsidRPr="00D8440D" w:rsidRDefault="00D8440D" w:rsidP="00D8440D">
      <w:pPr>
        <w:spacing w:line="276" w:lineRule="auto"/>
        <w:rPr>
          <w:rFonts w:ascii="Calibri" w:hAnsi="Calibri"/>
        </w:rPr>
      </w:pPr>
      <w:r w:rsidRPr="00D8440D">
        <w:rPr>
          <w:rFonts w:ascii="Calibri" w:hAnsi="Calibri"/>
        </w:rPr>
        <w:t xml:space="preserve">Do we have anybody who likes to build stuff here? How many handymen, builders? Some of the women. My wife does all the handiwork in our in our home. I have no shame in that. </w:t>
      </w:r>
    </w:p>
    <w:p w14:paraId="0617B7F4" w14:textId="77777777" w:rsidR="00D8440D" w:rsidRPr="00D8440D" w:rsidRDefault="00D8440D" w:rsidP="00D8440D">
      <w:pPr>
        <w:spacing w:line="276" w:lineRule="auto"/>
        <w:rPr>
          <w:rFonts w:ascii="Calibri" w:hAnsi="Calibri"/>
        </w:rPr>
      </w:pPr>
    </w:p>
    <w:p w14:paraId="56F8B899" w14:textId="1667B825" w:rsidR="00D8440D" w:rsidRPr="00D8440D" w:rsidRDefault="00D8440D" w:rsidP="00D8440D">
      <w:pPr>
        <w:spacing w:line="276" w:lineRule="auto"/>
        <w:rPr>
          <w:rFonts w:ascii="Calibri" w:hAnsi="Calibri"/>
        </w:rPr>
      </w:pPr>
      <w:r w:rsidRPr="00D8440D">
        <w:rPr>
          <w:rFonts w:ascii="Calibri" w:hAnsi="Calibri"/>
        </w:rPr>
        <w:t xml:space="preserve">Let me ask you a question. Would you rather build something with a flathead screwdriver </w:t>
      </w:r>
      <w:r w:rsidRPr="00D8440D">
        <w:rPr>
          <w:rFonts w:ascii="Calibri" w:hAnsi="Calibri"/>
          <w:i/>
          <w:iCs/>
        </w:rPr>
        <w:t xml:space="preserve">[Pastor holds up flathead screwdriver] </w:t>
      </w:r>
      <w:r w:rsidRPr="00D8440D">
        <w:rPr>
          <w:rFonts w:ascii="Calibri" w:hAnsi="Calibri"/>
        </w:rPr>
        <w:t>or would you rather build something with this [</w:t>
      </w:r>
      <w:r w:rsidRPr="00D8440D">
        <w:rPr>
          <w:rFonts w:ascii="Calibri" w:hAnsi="Calibri"/>
          <w:i/>
          <w:iCs/>
        </w:rPr>
        <w:t>Pastor holds up electric drill]</w:t>
      </w:r>
      <w:r w:rsidRPr="00D8440D">
        <w:rPr>
          <w:rFonts w:ascii="Calibri" w:hAnsi="Calibri"/>
        </w:rPr>
        <w:t>? There's a big difference. This is self-will.</w:t>
      </w:r>
      <w:r w:rsidRPr="00D8440D">
        <w:rPr>
          <w:rFonts w:ascii="Calibri" w:hAnsi="Calibri"/>
          <w:i/>
          <w:iCs/>
        </w:rPr>
        <w:t xml:space="preserve"> [Pastor holds up flathead screwdriver.]</w:t>
      </w:r>
      <w:r w:rsidRPr="00D8440D">
        <w:rPr>
          <w:rFonts w:ascii="Calibri" w:hAnsi="Calibri"/>
        </w:rPr>
        <w:t xml:space="preserve"> </w:t>
      </w:r>
      <w:r w:rsidR="00A63DBA">
        <w:rPr>
          <w:rFonts w:ascii="Calibri" w:hAnsi="Calibri"/>
        </w:rPr>
        <w:t>“</w:t>
      </w:r>
      <w:r w:rsidRPr="00D8440D">
        <w:rPr>
          <w:rFonts w:ascii="Calibri" w:hAnsi="Calibri"/>
        </w:rPr>
        <w:t>I'm going to try and change myself.</w:t>
      </w:r>
      <w:r w:rsidR="00A63DBA">
        <w:rPr>
          <w:rFonts w:ascii="Calibri" w:hAnsi="Calibri"/>
        </w:rPr>
        <w:t>”</w:t>
      </w:r>
      <w:r w:rsidRPr="00D8440D">
        <w:rPr>
          <w:rFonts w:ascii="Calibri" w:hAnsi="Calibri"/>
        </w:rPr>
        <w:t xml:space="preserve"> </w:t>
      </w:r>
      <w:r w:rsidRPr="00D8440D">
        <w:rPr>
          <w:rFonts w:ascii="Calibri" w:hAnsi="Calibri"/>
          <w:i/>
          <w:iCs/>
        </w:rPr>
        <w:t xml:space="preserve">[Pastor holds up electric drill.]  </w:t>
      </w:r>
      <w:r w:rsidRPr="00D8440D">
        <w:rPr>
          <w:rFonts w:ascii="Calibri" w:hAnsi="Calibri"/>
        </w:rPr>
        <w:t xml:space="preserve">This is </w:t>
      </w:r>
      <w:r w:rsidR="00A63DBA">
        <w:rPr>
          <w:rFonts w:ascii="Calibri" w:hAnsi="Calibri"/>
        </w:rPr>
        <w:t>“</w:t>
      </w:r>
      <w:r w:rsidRPr="00D8440D">
        <w:rPr>
          <w:rFonts w:ascii="Calibri" w:hAnsi="Calibri"/>
        </w:rPr>
        <w:t>I'm going to let the power of the Holy Spirit of God direct me and lead me and give me capacity that I didn't even know I had.</w:t>
      </w:r>
      <w:r w:rsidR="00A63DBA">
        <w:rPr>
          <w:rFonts w:ascii="Calibri" w:hAnsi="Calibri"/>
        </w:rPr>
        <w:t>”</w:t>
      </w:r>
    </w:p>
    <w:p w14:paraId="1ECE9ED3" w14:textId="77777777" w:rsidR="00D8440D" w:rsidRPr="00D8440D" w:rsidRDefault="00D8440D" w:rsidP="00D8440D">
      <w:pPr>
        <w:spacing w:line="276" w:lineRule="auto"/>
        <w:rPr>
          <w:rFonts w:ascii="Calibri" w:hAnsi="Calibri"/>
        </w:rPr>
      </w:pPr>
    </w:p>
    <w:p w14:paraId="77AFC4F0" w14:textId="1804D241" w:rsidR="00D8440D" w:rsidRPr="00D8440D" w:rsidRDefault="00D8440D" w:rsidP="00D8440D">
      <w:pPr>
        <w:spacing w:line="276" w:lineRule="auto"/>
        <w:rPr>
          <w:rFonts w:ascii="Calibri" w:hAnsi="Calibri"/>
        </w:rPr>
      </w:pPr>
      <w:r w:rsidRPr="00D8440D">
        <w:rPr>
          <w:rFonts w:ascii="Calibri" w:hAnsi="Calibri"/>
        </w:rPr>
        <w:t>Are you trying to make changes in your life? You need the Spirit of God. You will feel like a slave</w:t>
      </w:r>
      <w:r w:rsidR="00A63DBA">
        <w:rPr>
          <w:rFonts w:ascii="Calibri" w:hAnsi="Calibri"/>
        </w:rPr>
        <w:t xml:space="preserve"> if </w:t>
      </w:r>
      <w:r w:rsidRPr="00D8440D">
        <w:rPr>
          <w:rFonts w:ascii="Calibri" w:hAnsi="Calibri"/>
        </w:rPr>
        <w:t xml:space="preserve">you see the changes in your life like this </w:t>
      </w:r>
      <w:r w:rsidRPr="00D8440D">
        <w:rPr>
          <w:rFonts w:ascii="Calibri" w:hAnsi="Calibri"/>
          <w:i/>
          <w:iCs/>
        </w:rPr>
        <w:t>[Pastor holds up flathead screwdriver]</w:t>
      </w:r>
      <w:r w:rsidR="00A63DBA">
        <w:rPr>
          <w:rFonts w:ascii="Calibri" w:hAnsi="Calibri"/>
        </w:rPr>
        <w:t>.</w:t>
      </w:r>
      <w:r w:rsidRPr="00D8440D">
        <w:rPr>
          <w:rFonts w:ascii="Calibri" w:hAnsi="Calibri"/>
        </w:rPr>
        <w:t xml:space="preserve"> </w:t>
      </w:r>
      <w:r w:rsidR="00A63DBA">
        <w:rPr>
          <w:rFonts w:ascii="Calibri" w:hAnsi="Calibri"/>
        </w:rPr>
        <w:t>Y</w:t>
      </w:r>
      <w:r w:rsidRPr="00D8440D">
        <w:rPr>
          <w:rFonts w:ascii="Calibri" w:hAnsi="Calibri"/>
        </w:rPr>
        <w:t xml:space="preserve">ou will feel the weight of following Christ. I'm telling you, you will think, “This is overwhelming. I cannot do this. It's impossible.” By the way, the Christian life is impossible without God. Sometimes people get the rules outside of the relationship. But when we get the relationship right, we have a power tool right here. </w:t>
      </w:r>
      <w:r w:rsidRPr="00D8440D">
        <w:rPr>
          <w:rFonts w:ascii="Calibri" w:hAnsi="Calibri"/>
          <w:i/>
          <w:iCs/>
        </w:rPr>
        <w:t>[Pastor holds up electric drill.]</w:t>
      </w:r>
      <w:r w:rsidRPr="00D8440D">
        <w:rPr>
          <w:rFonts w:ascii="Calibri" w:hAnsi="Calibri"/>
        </w:rPr>
        <w:t xml:space="preserve"> That's what we need today. We need the power tool of the Spirit of God. We need the power. </w:t>
      </w:r>
    </w:p>
    <w:p w14:paraId="2D23258C" w14:textId="77777777" w:rsidR="00D8440D" w:rsidRPr="00D8440D" w:rsidRDefault="00D8440D" w:rsidP="00D8440D">
      <w:pPr>
        <w:spacing w:line="276" w:lineRule="auto"/>
        <w:rPr>
          <w:rFonts w:ascii="Calibri" w:hAnsi="Calibri"/>
        </w:rPr>
      </w:pPr>
    </w:p>
    <w:p w14:paraId="3864372A" w14:textId="7AE18F65" w:rsidR="00D8440D" w:rsidRPr="00D8440D" w:rsidRDefault="00D8440D" w:rsidP="00D8440D">
      <w:pPr>
        <w:spacing w:line="276" w:lineRule="auto"/>
        <w:rPr>
          <w:rFonts w:ascii="Calibri" w:hAnsi="Calibri"/>
        </w:rPr>
      </w:pPr>
      <w:r w:rsidRPr="00D8440D">
        <w:rPr>
          <w:rFonts w:ascii="Calibri" w:hAnsi="Calibri"/>
        </w:rPr>
        <w:t xml:space="preserve">Here's what's beautiful. When we begin to take the power tool to our life, then we begin to look like Christ. We're conformed into the image of Christ. We're conformed into this new person. We don't look the way that we used to look. I used to live this way. I used to act like that. But now Christ is changing me. The Spirit of God is leading me and directing me. I'm not the person I used to be. </w:t>
      </w:r>
      <w:r w:rsidR="00A63DBA">
        <w:rPr>
          <w:rFonts w:ascii="Calibri" w:hAnsi="Calibri"/>
        </w:rPr>
        <w:t>I’m d</w:t>
      </w:r>
      <w:r w:rsidRPr="00D8440D">
        <w:rPr>
          <w:rFonts w:ascii="Calibri" w:hAnsi="Calibri"/>
        </w:rPr>
        <w:t xml:space="preserve">ifferent. </w:t>
      </w:r>
    </w:p>
    <w:p w14:paraId="77A50EC9" w14:textId="77777777" w:rsidR="00D8440D" w:rsidRPr="00D8440D" w:rsidRDefault="00D8440D" w:rsidP="00D8440D">
      <w:pPr>
        <w:spacing w:line="276" w:lineRule="auto"/>
        <w:rPr>
          <w:rFonts w:ascii="Calibri" w:hAnsi="Calibri"/>
        </w:rPr>
      </w:pPr>
    </w:p>
    <w:p w14:paraId="12352EA2" w14:textId="31B9C0CE" w:rsidR="00D8440D" w:rsidRPr="00D8440D" w:rsidRDefault="00D8440D" w:rsidP="00D8440D">
      <w:pPr>
        <w:spacing w:line="276" w:lineRule="auto"/>
        <w:rPr>
          <w:rFonts w:ascii="Calibri" w:hAnsi="Calibri"/>
        </w:rPr>
      </w:pPr>
      <w:r w:rsidRPr="00D8440D">
        <w:rPr>
          <w:rFonts w:ascii="Calibri" w:hAnsi="Calibri"/>
        </w:rPr>
        <w:t xml:space="preserve">Everywhere I go, people tell me, “Your little boy looks just like you.” I have a little 9-year-old boy and we were looking through some old pictures. We found these old pictures. </w:t>
      </w:r>
      <w:r w:rsidRPr="00D8440D">
        <w:rPr>
          <w:rFonts w:ascii="Calibri" w:hAnsi="Calibri"/>
          <w:i/>
          <w:iCs/>
        </w:rPr>
        <w:t xml:space="preserve">[Shows picture of Pastor and son, each at </w:t>
      </w:r>
      <w:r w:rsidR="00A63DBA">
        <w:rPr>
          <w:rFonts w:ascii="Calibri" w:hAnsi="Calibri"/>
          <w:i/>
          <w:iCs/>
        </w:rPr>
        <w:t>the same age</w:t>
      </w:r>
      <w:r w:rsidRPr="00D8440D">
        <w:rPr>
          <w:rFonts w:ascii="Calibri" w:hAnsi="Calibri"/>
          <w:i/>
          <w:iCs/>
        </w:rPr>
        <w:t xml:space="preserve">.] </w:t>
      </w:r>
      <w:r w:rsidRPr="00D8440D">
        <w:rPr>
          <w:rFonts w:ascii="Calibri" w:hAnsi="Calibri"/>
        </w:rPr>
        <w:t xml:space="preserve">How about that? </w:t>
      </w:r>
      <w:r w:rsidR="00A63DBA">
        <w:rPr>
          <w:rFonts w:ascii="Calibri" w:hAnsi="Calibri"/>
        </w:rPr>
        <w:t>You</w:t>
      </w:r>
      <w:r w:rsidRPr="00D8440D">
        <w:rPr>
          <w:rFonts w:ascii="Calibri" w:hAnsi="Calibri"/>
        </w:rPr>
        <w:t xml:space="preserve"> can guess which one I am. </w:t>
      </w:r>
    </w:p>
    <w:p w14:paraId="1D4AA8D6" w14:textId="77777777" w:rsidR="00D8440D" w:rsidRPr="00D8440D" w:rsidRDefault="00D8440D" w:rsidP="00D8440D">
      <w:pPr>
        <w:spacing w:line="276" w:lineRule="auto"/>
        <w:rPr>
          <w:rFonts w:ascii="Calibri" w:hAnsi="Calibri"/>
        </w:rPr>
      </w:pPr>
    </w:p>
    <w:p w14:paraId="6467E0D9" w14:textId="77777777" w:rsidR="00A63DBA" w:rsidRDefault="00D8440D" w:rsidP="00D8440D">
      <w:pPr>
        <w:spacing w:line="276" w:lineRule="auto"/>
        <w:rPr>
          <w:rFonts w:ascii="Calibri" w:hAnsi="Calibri"/>
        </w:rPr>
      </w:pPr>
      <w:r w:rsidRPr="00D8440D">
        <w:rPr>
          <w:rFonts w:ascii="Calibri" w:hAnsi="Calibri"/>
        </w:rPr>
        <w:t xml:space="preserve">How about the butterfly collar? Is that awesome or what? As a kid, I loved those things. My mom used to dress me in all the butterfly collars. Those were awesome back in the day. That was a long time ago. I won't tell you how old I am. It was a real long time ago. </w:t>
      </w:r>
      <w:r w:rsidR="00A63DBA">
        <w:rPr>
          <w:rFonts w:ascii="Calibri" w:hAnsi="Calibri"/>
        </w:rPr>
        <w:t>My</w:t>
      </w:r>
      <w:r w:rsidRPr="00D8440D">
        <w:rPr>
          <w:rFonts w:ascii="Calibri" w:hAnsi="Calibri"/>
        </w:rPr>
        <w:t xml:space="preserve"> little boy has got the bowtie on there. </w:t>
      </w:r>
    </w:p>
    <w:p w14:paraId="6158A68B" w14:textId="77777777" w:rsidR="00A63DBA" w:rsidRDefault="00A63DBA" w:rsidP="00D8440D">
      <w:pPr>
        <w:spacing w:line="276" w:lineRule="auto"/>
        <w:rPr>
          <w:rFonts w:ascii="Calibri" w:hAnsi="Calibri"/>
        </w:rPr>
      </w:pPr>
    </w:p>
    <w:p w14:paraId="543BE51F" w14:textId="0029DEE5" w:rsidR="00D8440D" w:rsidRPr="00D8440D" w:rsidRDefault="00D8440D" w:rsidP="00D8440D">
      <w:pPr>
        <w:spacing w:line="276" w:lineRule="auto"/>
        <w:rPr>
          <w:rFonts w:ascii="Calibri" w:hAnsi="Calibri"/>
        </w:rPr>
      </w:pPr>
      <w:r w:rsidRPr="00D8440D">
        <w:rPr>
          <w:rFonts w:ascii="Calibri" w:hAnsi="Calibri"/>
        </w:rPr>
        <w:t>Do you see the resemblance? You're messing with my illustration today. Don't look at me like that. The smile kind of gives it away. When you see Zayne, my little boy, you see an image of me because he looks like me.</w:t>
      </w:r>
    </w:p>
    <w:p w14:paraId="18D1A5C3" w14:textId="77777777" w:rsidR="00D8440D" w:rsidRPr="00D8440D" w:rsidRDefault="00D8440D" w:rsidP="00D8440D">
      <w:pPr>
        <w:spacing w:line="276" w:lineRule="auto"/>
        <w:rPr>
          <w:rFonts w:ascii="Calibri" w:hAnsi="Calibri"/>
        </w:rPr>
      </w:pPr>
    </w:p>
    <w:p w14:paraId="3DD0F8F7" w14:textId="51BE62D8" w:rsidR="00D8440D" w:rsidRPr="00D8440D" w:rsidRDefault="00D8440D" w:rsidP="00D8440D">
      <w:pPr>
        <w:spacing w:line="276" w:lineRule="auto"/>
        <w:rPr>
          <w:rFonts w:ascii="Calibri" w:hAnsi="Calibri"/>
        </w:rPr>
      </w:pPr>
      <w:r w:rsidRPr="00D8440D">
        <w:rPr>
          <w:rFonts w:ascii="Calibri" w:hAnsi="Calibri"/>
        </w:rPr>
        <w:t>That’s the hope. That's the hope of every Christ</w:t>
      </w:r>
      <w:r w:rsidR="004F118C">
        <w:rPr>
          <w:rFonts w:ascii="Calibri" w:hAnsi="Calibri"/>
        </w:rPr>
        <w:t xml:space="preserve"> follower</w:t>
      </w:r>
      <w:r w:rsidRPr="00D8440D">
        <w:rPr>
          <w:rFonts w:ascii="Calibri" w:hAnsi="Calibri"/>
        </w:rPr>
        <w:t xml:space="preserve"> is that when people would see us that they would see our Father. That they wouldn't just see us, but they would see Him, our heavenly Father.</w:t>
      </w:r>
    </w:p>
    <w:p w14:paraId="14EBEE61" w14:textId="77777777" w:rsidR="00D8440D" w:rsidRPr="00D8440D" w:rsidRDefault="00D8440D" w:rsidP="00D8440D">
      <w:pPr>
        <w:spacing w:line="276" w:lineRule="auto"/>
        <w:rPr>
          <w:rFonts w:ascii="Calibri" w:hAnsi="Calibri"/>
        </w:rPr>
      </w:pPr>
    </w:p>
    <w:p w14:paraId="3A24C020" w14:textId="77777777" w:rsidR="00D8440D" w:rsidRPr="00D8440D" w:rsidRDefault="00D8440D" w:rsidP="00D8440D">
      <w:pPr>
        <w:spacing w:line="276" w:lineRule="auto"/>
        <w:rPr>
          <w:rFonts w:ascii="Calibri" w:hAnsi="Calibri"/>
        </w:rPr>
      </w:pPr>
      <w:r w:rsidRPr="00D8440D">
        <w:rPr>
          <w:rFonts w:ascii="Calibri" w:hAnsi="Calibri"/>
        </w:rPr>
        <w:t xml:space="preserve">As we're being transformed into the image of Christ, we're looking more and more like Christ every day, that people would say, “He's a spitting image of his Father.” We’ve got to have the power of God to do it. Part of sonship is that we have the Holy Spirit. This is the great privilege that we have is to be conformed into the image of Christ. Again, we're not doing it by ourselves. We're doing it with a great power that is within us that comes through God's Spirit. </w:t>
      </w:r>
    </w:p>
    <w:p w14:paraId="2EEB7101" w14:textId="77777777" w:rsidR="00D8440D" w:rsidRPr="00D8440D" w:rsidRDefault="00D8440D" w:rsidP="00D8440D">
      <w:pPr>
        <w:spacing w:line="276" w:lineRule="auto"/>
        <w:rPr>
          <w:rFonts w:ascii="Calibri" w:hAnsi="Calibri"/>
        </w:rPr>
      </w:pPr>
    </w:p>
    <w:p w14:paraId="195B03FD" w14:textId="77777777" w:rsidR="00D8440D" w:rsidRPr="00D8440D" w:rsidRDefault="00D8440D" w:rsidP="00D8440D">
      <w:pPr>
        <w:spacing w:line="276" w:lineRule="auto"/>
        <w:rPr>
          <w:rFonts w:ascii="Calibri" w:hAnsi="Calibri"/>
          <w:b/>
          <w:bCs/>
        </w:rPr>
      </w:pPr>
      <w:r w:rsidRPr="00D8440D">
        <w:rPr>
          <w:rFonts w:ascii="Calibri" w:hAnsi="Calibri"/>
          <w:b/>
          <w:bCs/>
        </w:rPr>
        <w:t>2. Direction</w:t>
      </w:r>
    </w:p>
    <w:p w14:paraId="53B4C578" w14:textId="77777777" w:rsidR="00D8440D" w:rsidRPr="00D8440D" w:rsidRDefault="00D8440D" w:rsidP="00D8440D">
      <w:pPr>
        <w:spacing w:line="276" w:lineRule="auto"/>
        <w:rPr>
          <w:rFonts w:ascii="Calibri" w:hAnsi="Calibri"/>
        </w:rPr>
      </w:pPr>
    </w:p>
    <w:p w14:paraId="59086E26" w14:textId="6FB39608" w:rsidR="00D8440D" w:rsidRPr="00D8440D" w:rsidRDefault="00D8440D" w:rsidP="00D8440D">
      <w:pPr>
        <w:spacing w:line="276" w:lineRule="auto"/>
        <w:rPr>
          <w:rFonts w:ascii="Calibri" w:hAnsi="Calibri"/>
        </w:rPr>
      </w:pPr>
      <w:r w:rsidRPr="00D8440D">
        <w:rPr>
          <w:rFonts w:ascii="Calibri" w:hAnsi="Calibri"/>
        </w:rPr>
        <w:t xml:space="preserve">When we’re led by the </w:t>
      </w:r>
      <w:r w:rsidR="00C1756A">
        <w:rPr>
          <w:rFonts w:ascii="Calibri" w:hAnsi="Calibri"/>
        </w:rPr>
        <w:t>S</w:t>
      </w:r>
      <w:r w:rsidRPr="00D8440D">
        <w:rPr>
          <w:rFonts w:ascii="Calibri" w:hAnsi="Calibri"/>
        </w:rPr>
        <w:t xml:space="preserve">pirit of God, it shows that we are the sons of God. </w:t>
      </w:r>
    </w:p>
    <w:p w14:paraId="337694AD" w14:textId="77777777" w:rsidR="00D8440D" w:rsidRPr="00D8440D" w:rsidRDefault="00D8440D" w:rsidP="00D8440D">
      <w:pPr>
        <w:spacing w:line="276" w:lineRule="auto"/>
        <w:rPr>
          <w:rFonts w:ascii="Calibri" w:hAnsi="Calibri"/>
        </w:rPr>
      </w:pPr>
    </w:p>
    <w:p w14:paraId="673287C3" w14:textId="77777777" w:rsidR="00D8440D" w:rsidRPr="00D8440D" w:rsidRDefault="00D8440D" w:rsidP="00D8440D">
      <w:pPr>
        <w:spacing w:line="276" w:lineRule="auto"/>
        <w:rPr>
          <w:rFonts w:ascii="Calibri" w:hAnsi="Calibri"/>
        </w:rPr>
      </w:pPr>
      <w:r w:rsidRPr="00D8440D">
        <w:rPr>
          <w:rFonts w:ascii="Calibri" w:hAnsi="Calibri"/>
        </w:rPr>
        <w:t>“For all who are led by the Spirit of God are sons of God” (Romans 8:14).</w:t>
      </w:r>
    </w:p>
    <w:p w14:paraId="188F38A8" w14:textId="77777777" w:rsidR="00D8440D" w:rsidRPr="00D8440D" w:rsidRDefault="00D8440D" w:rsidP="00D8440D">
      <w:pPr>
        <w:spacing w:line="276" w:lineRule="auto"/>
        <w:rPr>
          <w:rFonts w:ascii="Calibri" w:hAnsi="Calibri"/>
        </w:rPr>
      </w:pPr>
    </w:p>
    <w:p w14:paraId="497D3F53" w14:textId="77777777" w:rsidR="00D8440D" w:rsidRPr="00D8440D" w:rsidRDefault="00D8440D" w:rsidP="00D8440D">
      <w:pPr>
        <w:spacing w:line="276" w:lineRule="auto"/>
        <w:rPr>
          <w:rFonts w:ascii="Calibri" w:hAnsi="Calibri"/>
        </w:rPr>
      </w:pPr>
      <w:r w:rsidRPr="00D8440D">
        <w:rPr>
          <w:rFonts w:ascii="Calibri" w:hAnsi="Calibri"/>
        </w:rPr>
        <w:t xml:space="preserve">When the Holy Spirit is leading you, that's evidence that you're God's son, that you're God's child. How about that? </w:t>
      </w:r>
    </w:p>
    <w:p w14:paraId="64F33921" w14:textId="77777777" w:rsidR="00D8440D" w:rsidRPr="00D8440D" w:rsidRDefault="00D8440D" w:rsidP="00D8440D">
      <w:pPr>
        <w:spacing w:line="276" w:lineRule="auto"/>
        <w:rPr>
          <w:rFonts w:ascii="Calibri" w:hAnsi="Calibri"/>
        </w:rPr>
      </w:pPr>
    </w:p>
    <w:p w14:paraId="61E388FE" w14:textId="77777777" w:rsidR="00D8440D" w:rsidRPr="00D8440D" w:rsidRDefault="00D8440D" w:rsidP="00D8440D">
      <w:pPr>
        <w:spacing w:line="276" w:lineRule="auto"/>
        <w:rPr>
          <w:rFonts w:ascii="Calibri" w:hAnsi="Calibri"/>
        </w:rPr>
      </w:pPr>
      <w:r w:rsidRPr="00D8440D">
        <w:rPr>
          <w:rFonts w:ascii="Calibri" w:hAnsi="Calibri"/>
        </w:rPr>
        <w:t>Is the Holy Spirit leading your life today? Are you just making up your own choices, doing your own thing, or is the Holy Spirit leading you and directing you? Is the Spirit of God orchestrating your steps or are you just doing your own thing? What is it? Are we led by peer pressure, by pop culture, by the latest psychology book? Are we led by the traditions of our family? Are we led by the Spirit of God?</w:t>
      </w:r>
    </w:p>
    <w:p w14:paraId="710B6897" w14:textId="77777777" w:rsidR="00D8440D" w:rsidRPr="00D8440D" w:rsidRDefault="00D8440D" w:rsidP="00D8440D">
      <w:pPr>
        <w:spacing w:line="276" w:lineRule="auto"/>
        <w:rPr>
          <w:rFonts w:ascii="Calibri" w:hAnsi="Calibri"/>
        </w:rPr>
      </w:pPr>
    </w:p>
    <w:p w14:paraId="5DB84D68" w14:textId="77777777" w:rsidR="00D8440D" w:rsidRPr="00D8440D" w:rsidRDefault="00D8440D" w:rsidP="00D8440D">
      <w:pPr>
        <w:spacing w:line="276" w:lineRule="auto"/>
        <w:rPr>
          <w:rFonts w:ascii="Calibri" w:hAnsi="Calibri"/>
        </w:rPr>
      </w:pPr>
      <w:r w:rsidRPr="00D8440D">
        <w:rPr>
          <w:rFonts w:ascii="Calibri" w:hAnsi="Calibri"/>
        </w:rPr>
        <w:t xml:space="preserve">I look for the Holy Spirit's guidance every week. When I preach a sermon to you, I ask the Holy Spirit to lead me and direct me. When I'm making choices about how to spend our money, I </w:t>
      </w:r>
      <w:r w:rsidRPr="00D8440D">
        <w:rPr>
          <w:rFonts w:ascii="Calibri" w:hAnsi="Calibri"/>
        </w:rPr>
        <w:lastRenderedPageBreak/>
        <w:t xml:space="preserve">expect the Holy Spirit to lead me. When I'm making decisions about friendships, I'm expecting the Holy Spirit to lead me. When I'm making decisions about where my kids go to school and how to lead and parent them and direct them, I'm expecting the Holy Spirit to lead me. I need the Spirit of God. You have the Spirit of God leading you and directing you in your life. </w:t>
      </w:r>
    </w:p>
    <w:p w14:paraId="027E85FF" w14:textId="77777777" w:rsidR="00D8440D" w:rsidRPr="00D8440D" w:rsidRDefault="00D8440D" w:rsidP="00D8440D">
      <w:pPr>
        <w:spacing w:line="276" w:lineRule="auto"/>
        <w:rPr>
          <w:rFonts w:ascii="Calibri" w:hAnsi="Calibri"/>
        </w:rPr>
      </w:pPr>
    </w:p>
    <w:p w14:paraId="4AE73ABD" w14:textId="48CBE6F9" w:rsidR="00D8440D" w:rsidRPr="00D8440D" w:rsidRDefault="00D8440D" w:rsidP="00D8440D">
      <w:pPr>
        <w:spacing w:line="276" w:lineRule="auto"/>
        <w:rPr>
          <w:rFonts w:ascii="Calibri" w:hAnsi="Calibri"/>
        </w:rPr>
      </w:pPr>
      <w:r w:rsidRPr="00D8440D">
        <w:rPr>
          <w:rFonts w:ascii="Calibri" w:hAnsi="Calibri"/>
        </w:rPr>
        <w:t>Have you ever had that moment where you're reading a passage of Scripture and the verse just pops off the page, and you're like, “Oh my goodness, that's me today.” The Holy Spirit</w:t>
      </w:r>
      <w:r w:rsidR="00C1756A">
        <w:rPr>
          <w:rFonts w:ascii="Calibri" w:hAnsi="Calibri"/>
        </w:rPr>
        <w:t>’</w:t>
      </w:r>
      <w:r w:rsidRPr="00D8440D">
        <w:rPr>
          <w:rFonts w:ascii="Calibri" w:hAnsi="Calibri"/>
        </w:rPr>
        <w:t xml:space="preserve">s leading and directing. </w:t>
      </w:r>
    </w:p>
    <w:p w14:paraId="23C539DC" w14:textId="77777777" w:rsidR="00D8440D" w:rsidRPr="00D8440D" w:rsidRDefault="00D8440D" w:rsidP="00D8440D">
      <w:pPr>
        <w:spacing w:line="276" w:lineRule="auto"/>
        <w:rPr>
          <w:rFonts w:ascii="Calibri" w:hAnsi="Calibri"/>
        </w:rPr>
      </w:pPr>
    </w:p>
    <w:p w14:paraId="5FAF38A4" w14:textId="77777777" w:rsidR="00C1756A" w:rsidRDefault="00D8440D" w:rsidP="00D8440D">
      <w:pPr>
        <w:spacing w:line="276" w:lineRule="auto"/>
        <w:rPr>
          <w:rFonts w:ascii="Calibri" w:hAnsi="Calibri"/>
        </w:rPr>
      </w:pPr>
      <w:r w:rsidRPr="00D8440D">
        <w:rPr>
          <w:rFonts w:ascii="Calibri" w:hAnsi="Calibri"/>
        </w:rPr>
        <w:t xml:space="preserve">A couple of years ago, I finished a Sunday morning message. I was out in the lobby shaking hands. A man walked up to me I'd never seen before. He looked really nervous. He was sweating a little bit. He looked around. He said, “I </w:t>
      </w:r>
      <w:r w:rsidR="00C1756A">
        <w:rPr>
          <w:rFonts w:ascii="Calibri" w:hAnsi="Calibri"/>
        </w:rPr>
        <w:t>need</w:t>
      </w:r>
      <w:r w:rsidRPr="00D8440D">
        <w:rPr>
          <w:rFonts w:ascii="Calibri" w:hAnsi="Calibri"/>
        </w:rPr>
        <w:t xml:space="preserve"> to ask you a question. Did my wife contact you this week and tell you what I've been doing?” I was like, “First of all, who’s your wife?” He was like, “She's over there,” and he told me her name. I had never seen this lady before, never heard of this lady before. This guy said, “This is my first time in this church. I just had to know, did my wife contact you?” I said, “Sir, I have absolutely no idea who your wife is. Even if she would have contacted me, I would not have preached a whole sermon towards one person! I preach to the whole group.” He said, “I had to ask you because everything you were talking about today was specifically related to the struggles that I've been having. This is my first time to the church. I just couldn't believe that a sermon could be directed at me like that.” I said, “Sir, that's because of Him. That isn’t because of me.” </w:t>
      </w:r>
    </w:p>
    <w:p w14:paraId="4B16484F" w14:textId="77777777" w:rsidR="00C1756A" w:rsidRDefault="00C1756A" w:rsidP="00D8440D">
      <w:pPr>
        <w:spacing w:line="276" w:lineRule="auto"/>
        <w:rPr>
          <w:rFonts w:ascii="Calibri" w:hAnsi="Calibri"/>
        </w:rPr>
      </w:pPr>
    </w:p>
    <w:p w14:paraId="60496531" w14:textId="601CC74A" w:rsidR="00D8440D" w:rsidRPr="00D8440D" w:rsidRDefault="00D8440D" w:rsidP="00D8440D">
      <w:pPr>
        <w:spacing w:line="276" w:lineRule="auto"/>
        <w:rPr>
          <w:rFonts w:ascii="Calibri" w:hAnsi="Calibri"/>
        </w:rPr>
      </w:pPr>
      <w:r w:rsidRPr="00D8440D">
        <w:rPr>
          <w:rFonts w:ascii="Calibri" w:hAnsi="Calibri"/>
        </w:rPr>
        <w:t xml:space="preserve">The Spirit of God is leading and directing. That man should have gotten on his knees and given his life to Christ right there in the lobby. I think instead it freaked him out. </w:t>
      </w:r>
    </w:p>
    <w:p w14:paraId="7ABBF272" w14:textId="77777777" w:rsidR="00D8440D" w:rsidRPr="00D8440D" w:rsidRDefault="00D8440D" w:rsidP="00D8440D">
      <w:pPr>
        <w:spacing w:line="276" w:lineRule="auto"/>
        <w:rPr>
          <w:rFonts w:ascii="Calibri" w:hAnsi="Calibri"/>
        </w:rPr>
      </w:pPr>
    </w:p>
    <w:p w14:paraId="175103F7" w14:textId="77777777" w:rsidR="00D8440D" w:rsidRPr="00D8440D" w:rsidRDefault="00D8440D" w:rsidP="00D8440D">
      <w:pPr>
        <w:spacing w:line="276" w:lineRule="auto"/>
        <w:rPr>
          <w:rFonts w:ascii="Calibri" w:hAnsi="Calibri"/>
        </w:rPr>
      </w:pPr>
      <w:r w:rsidRPr="00D8440D">
        <w:rPr>
          <w:rFonts w:ascii="Calibri" w:hAnsi="Calibri"/>
        </w:rPr>
        <w:t xml:space="preserve">The Holy Spirit is the one leading. He’s giving direction. </w:t>
      </w:r>
    </w:p>
    <w:p w14:paraId="1A11DAA6" w14:textId="77777777" w:rsidR="00D8440D" w:rsidRPr="00D8440D" w:rsidRDefault="00D8440D" w:rsidP="00D8440D">
      <w:pPr>
        <w:spacing w:line="276" w:lineRule="auto"/>
        <w:rPr>
          <w:rFonts w:ascii="Calibri" w:hAnsi="Calibri"/>
        </w:rPr>
      </w:pPr>
    </w:p>
    <w:p w14:paraId="39FDC375" w14:textId="77777777" w:rsidR="00D8440D" w:rsidRPr="00D8440D" w:rsidRDefault="00D8440D" w:rsidP="00D8440D">
      <w:pPr>
        <w:spacing w:line="276" w:lineRule="auto"/>
        <w:rPr>
          <w:rFonts w:ascii="Calibri" w:hAnsi="Calibri"/>
        </w:rPr>
      </w:pPr>
      <w:r w:rsidRPr="00D8440D">
        <w:rPr>
          <w:rFonts w:ascii="Calibri" w:hAnsi="Calibri"/>
        </w:rPr>
        <w:t>“If we live by the Spirit, let us also keep in step with the Spirit” (Galatians 5:25).</w:t>
      </w:r>
    </w:p>
    <w:p w14:paraId="57403F56" w14:textId="77777777" w:rsidR="00D8440D" w:rsidRPr="00D8440D" w:rsidRDefault="00D8440D" w:rsidP="00D8440D">
      <w:pPr>
        <w:spacing w:line="276" w:lineRule="auto"/>
        <w:rPr>
          <w:rFonts w:ascii="Calibri" w:hAnsi="Calibri"/>
        </w:rPr>
      </w:pPr>
    </w:p>
    <w:p w14:paraId="56CAAC4B" w14:textId="77777777" w:rsidR="00D8440D" w:rsidRPr="00D8440D" w:rsidRDefault="00D8440D" w:rsidP="00D8440D">
      <w:pPr>
        <w:spacing w:line="276" w:lineRule="auto"/>
        <w:rPr>
          <w:rFonts w:ascii="Calibri" w:hAnsi="Calibri"/>
        </w:rPr>
      </w:pPr>
      <w:r w:rsidRPr="00D8440D">
        <w:rPr>
          <w:rFonts w:ascii="Calibri" w:hAnsi="Calibri"/>
        </w:rPr>
        <w:t xml:space="preserve">Following the dictates of the Holy Spirit is like keeping in step with the Spirit. You have to take one step after another. </w:t>
      </w:r>
    </w:p>
    <w:p w14:paraId="3840A239" w14:textId="77777777" w:rsidR="00D8440D" w:rsidRPr="00D8440D" w:rsidRDefault="00D8440D" w:rsidP="00D8440D">
      <w:pPr>
        <w:spacing w:line="276" w:lineRule="auto"/>
        <w:rPr>
          <w:rFonts w:ascii="Calibri" w:hAnsi="Calibri"/>
        </w:rPr>
      </w:pPr>
    </w:p>
    <w:p w14:paraId="229C2A8B" w14:textId="77777777" w:rsidR="00D8440D" w:rsidRPr="00D8440D" w:rsidRDefault="00D8440D" w:rsidP="00D8440D">
      <w:pPr>
        <w:spacing w:line="276" w:lineRule="auto"/>
        <w:rPr>
          <w:rFonts w:ascii="Calibri" w:hAnsi="Calibri"/>
        </w:rPr>
      </w:pPr>
      <w:r w:rsidRPr="00D8440D">
        <w:rPr>
          <w:rFonts w:ascii="Calibri" w:hAnsi="Calibri"/>
        </w:rPr>
        <w:t xml:space="preserve">Here's the deal. The issue is not God leading. Never pray, “Holy Spirit, lead me.” Pray, “Holy Spirit, give me the capacity and the will to follow the leading.” The Spirit of God is always leading. What we need is the desire to follow His leading. That's what we need. We have to keep in step with the Spirit. </w:t>
      </w:r>
    </w:p>
    <w:p w14:paraId="5C18D50F" w14:textId="77777777" w:rsidR="00D8440D" w:rsidRPr="00D8440D" w:rsidRDefault="00D8440D" w:rsidP="00D8440D">
      <w:pPr>
        <w:spacing w:line="276" w:lineRule="auto"/>
        <w:rPr>
          <w:rFonts w:ascii="Calibri" w:hAnsi="Calibri"/>
        </w:rPr>
      </w:pPr>
    </w:p>
    <w:p w14:paraId="3FB293FD" w14:textId="03C3E700" w:rsidR="00D8440D" w:rsidRPr="00D8440D" w:rsidRDefault="00D8440D" w:rsidP="00D8440D">
      <w:pPr>
        <w:spacing w:line="276" w:lineRule="auto"/>
        <w:rPr>
          <w:rFonts w:ascii="Calibri" w:hAnsi="Calibri"/>
        </w:rPr>
      </w:pPr>
      <w:r w:rsidRPr="00D8440D">
        <w:rPr>
          <w:rFonts w:ascii="Calibri" w:hAnsi="Calibri"/>
        </w:rPr>
        <w:lastRenderedPageBreak/>
        <w:t>I was talking with one of my friends about this passage this week. He's a dance instructor. He said, “Ryan,</w:t>
      </w:r>
      <w:r w:rsidR="00C1756A">
        <w:rPr>
          <w:rFonts w:ascii="Calibri" w:hAnsi="Calibri"/>
        </w:rPr>
        <w:t xml:space="preserve"> </w:t>
      </w:r>
      <w:r w:rsidRPr="00D8440D">
        <w:rPr>
          <w:rFonts w:ascii="Calibri" w:hAnsi="Calibri"/>
        </w:rPr>
        <w:t>great dancer</w:t>
      </w:r>
      <w:r w:rsidR="00C1756A">
        <w:rPr>
          <w:rFonts w:ascii="Calibri" w:hAnsi="Calibri"/>
        </w:rPr>
        <w:t>s (</w:t>
      </w:r>
      <w:r w:rsidRPr="00D8440D">
        <w:rPr>
          <w:rFonts w:ascii="Calibri" w:hAnsi="Calibri"/>
        </w:rPr>
        <w:t>people who do the waltz, the tango, and the fox trot</w:t>
      </w:r>
      <w:r w:rsidR="00C1756A">
        <w:rPr>
          <w:rFonts w:ascii="Calibri" w:hAnsi="Calibri"/>
        </w:rPr>
        <w:t xml:space="preserve"> -- </w:t>
      </w:r>
      <w:r w:rsidRPr="00D8440D">
        <w:rPr>
          <w:rFonts w:ascii="Calibri" w:hAnsi="Calibri"/>
        </w:rPr>
        <w:t>I'm not talking about shake your booty kind of stuff</w:t>
      </w:r>
      <w:r w:rsidR="00C1756A">
        <w:rPr>
          <w:rFonts w:ascii="Calibri" w:hAnsi="Calibri"/>
        </w:rPr>
        <w:t>;</w:t>
      </w:r>
      <w:r w:rsidRPr="00D8440D">
        <w:rPr>
          <w:rFonts w:ascii="Calibri" w:hAnsi="Calibri"/>
        </w:rPr>
        <w:t xml:space="preserve"> I'm talking about real dancing</w:t>
      </w:r>
      <w:r w:rsidR="00C1756A">
        <w:rPr>
          <w:rFonts w:ascii="Calibri" w:hAnsi="Calibri"/>
        </w:rPr>
        <w:t xml:space="preserve">) </w:t>
      </w:r>
      <w:r w:rsidRPr="00D8440D">
        <w:rPr>
          <w:rFonts w:ascii="Calibri" w:hAnsi="Calibri"/>
        </w:rPr>
        <w:t xml:space="preserve">lead with </w:t>
      </w:r>
      <w:r w:rsidR="00C1756A">
        <w:rPr>
          <w:rFonts w:ascii="Calibri" w:hAnsi="Calibri"/>
        </w:rPr>
        <w:t>their</w:t>
      </w:r>
      <w:r w:rsidRPr="00D8440D">
        <w:rPr>
          <w:rFonts w:ascii="Calibri" w:hAnsi="Calibri"/>
        </w:rPr>
        <w:t xml:space="preserve"> torso. You don't lead with your arms.” I'm really stiff. I'm a terrible dancer. I thought you did all this kind of stuff. </w:t>
      </w:r>
      <w:r w:rsidRPr="00D8440D">
        <w:rPr>
          <w:rFonts w:ascii="Calibri" w:hAnsi="Calibri"/>
          <w:i/>
          <w:iCs/>
        </w:rPr>
        <w:t xml:space="preserve">[Pastor swings around arm.] </w:t>
      </w:r>
      <w:r w:rsidRPr="00D8440D">
        <w:rPr>
          <w:rFonts w:ascii="Calibri" w:hAnsi="Calibri"/>
        </w:rPr>
        <w:t>Swing your partner around, do-</w:t>
      </w:r>
      <w:proofErr w:type="spellStart"/>
      <w:r w:rsidRPr="00D8440D">
        <w:rPr>
          <w:rFonts w:ascii="Calibri" w:hAnsi="Calibri"/>
        </w:rPr>
        <w:t>si</w:t>
      </w:r>
      <w:proofErr w:type="spellEnd"/>
      <w:r w:rsidRPr="00D8440D">
        <w:rPr>
          <w:rFonts w:ascii="Calibri" w:hAnsi="Calibri"/>
        </w:rPr>
        <w:t>-do, whatever it is. He said, “No. You lead here</w:t>
      </w:r>
      <w:r w:rsidR="00C1756A">
        <w:rPr>
          <w:rFonts w:ascii="Calibri" w:hAnsi="Calibri"/>
        </w:rPr>
        <w:t xml:space="preserve"> </w:t>
      </w:r>
      <w:r w:rsidR="00C1756A">
        <w:rPr>
          <w:rFonts w:ascii="Calibri" w:hAnsi="Calibri"/>
          <w:i/>
          <w:iCs/>
        </w:rPr>
        <w:t>[points to torso]</w:t>
      </w:r>
      <w:r w:rsidRPr="00D8440D">
        <w:rPr>
          <w:rFonts w:ascii="Calibri" w:hAnsi="Calibri"/>
        </w:rPr>
        <w:t xml:space="preserve">. You have to have an intimate connection.” If you feel like the person you're dancing with, your partner, has cooties, it’s not going to go real well. You have to get close. You have to get up and close. You have to have an intimate connection. Great dancers lead from the torso. </w:t>
      </w:r>
    </w:p>
    <w:p w14:paraId="40E42E32" w14:textId="77777777" w:rsidR="00D8440D" w:rsidRPr="00D8440D" w:rsidRDefault="00D8440D" w:rsidP="00D8440D">
      <w:pPr>
        <w:spacing w:line="276" w:lineRule="auto"/>
        <w:rPr>
          <w:rFonts w:ascii="Calibri" w:hAnsi="Calibri"/>
        </w:rPr>
      </w:pPr>
    </w:p>
    <w:p w14:paraId="0CCD137A" w14:textId="09896DFC" w:rsidR="00D8440D" w:rsidRPr="00D8440D" w:rsidRDefault="00D8440D" w:rsidP="00D8440D">
      <w:pPr>
        <w:spacing w:line="276" w:lineRule="auto"/>
        <w:rPr>
          <w:rFonts w:ascii="Calibri" w:hAnsi="Calibri"/>
        </w:rPr>
      </w:pPr>
      <w:r w:rsidRPr="00D8440D">
        <w:rPr>
          <w:rFonts w:ascii="Calibri" w:hAnsi="Calibri"/>
        </w:rPr>
        <w:t xml:space="preserve">Maybe you've seen it on </w:t>
      </w:r>
      <w:r w:rsidRPr="00D8440D">
        <w:rPr>
          <w:rFonts w:ascii="Calibri" w:hAnsi="Calibri"/>
          <w:i/>
          <w:iCs/>
        </w:rPr>
        <w:t>Dancing with the Stars</w:t>
      </w:r>
      <w:r w:rsidRPr="00D8440D">
        <w:rPr>
          <w:rFonts w:ascii="Calibri" w:hAnsi="Calibri"/>
        </w:rPr>
        <w:t>. By the way, after the early service</w:t>
      </w:r>
      <w:r w:rsidR="00C1756A">
        <w:rPr>
          <w:rFonts w:ascii="Calibri" w:hAnsi="Calibri"/>
        </w:rPr>
        <w:t xml:space="preserve"> we</w:t>
      </w:r>
      <w:r w:rsidRPr="00D8440D">
        <w:rPr>
          <w:rFonts w:ascii="Calibri" w:hAnsi="Calibri"/>
        </w:rPr>
        <w:t xml:space="preserve"> had some folks here that run a danc</w:t>
      </w:r>
      <w:r w:rsidR="00C1756A">
        <w:rPr>
          <w:rFonts w:ascii="Calibri" w:hAnsi="Calibri"/>
        </w:rPr>
        <w:t xml:space="preserve">e </w:t>
      </w:r>
      <w:r w:rsidRPr="00D8440D">
        <w:rPr>
          <w:rFonts w:ascii="Calibri" w:hAnsi="Calibri"/>
        </w:rPr>
        <w:t xml:space="preserve">studio. Von Miller had been practicing before he went on </w:t>
      </w:r>
      <w:r w:rsidRPr="00D8440D">
        <w:rPr>
          <w:rFonts w:ascii="Calibri" w:hAnsi="Calibri"/>
          <w:i/>
          <w:iCs/>
        </w:rPr>
        <w:t>Dancing with the Stars</w:t>
      </w:r>
      <w:r w:rsidRPr="00D8440D">
        <w:rPr>
          <w:rFonts w:ascii="Calibri" w:hAnsi="Calibri"/>
        </w:rPr>
        <w:t xml:space="preserve"> at their studio. They said Von was horrible. Maybe Von needs to stick with football. I'm just putting that in for free. </w:t>
      </w:r>
    </w:p>
    <w:p w14:paraId="3270E498" w14:textId="77777777" w:rsidR="00D8440D" w:rsidRPr="00D8440D" w:rsidRDefault="00D8440D" w:rsidP="00D8440D">
      <w:pPr>
        <w:spacing w:line="276" w:lineRule="auto"/>
        <w:rPr>
          <w:rFonts w:ascii="Calibri" w:hAnsi="Calibri"/>
        </w:rPr>
      </w:pPr>
    </w:p>
    <w:p w14:paraId="2FFE7AAE" w14:textId="77777777" w:rsidR="00D8440D" w:rsidRPr="00D8440D" w:rsidRDefault="00D8440D" w:rsidP="00D8440D">
      <w:pPr>
        <w:spacing w:line="276" w:lineRule="auto"/>
        <w:rPr>
          <w:rFonts w:ascii="Calibri" w:hAnsi="Calibri"/>
        </w:rPr>
      </w:pPr>
      <w:r w:rsidRPr="00D8440D">
        <w:rPr>
          <w:rFonts w:ascii="Calibri" w:hAnsi="Calibri"/>
        </w:rPr>
        <w:t xml:space="preserve">You lead from here </w:t>
      </w:r>
      <w:r w:rsidRPr="00D8440D">
        <w:rPr>
          <w:rFonts w:ascii="Calibri" w:hAnsi="Calibri"/>
          <w:i/>
          <w:iCs/>
        </w:rPr>
        <w:t xml:space="preserve">[points to torso.] </w:t>
      </w:r>
      <w:r w:rsidRPr="00D8440D">
        <w:rPr>
          <w:rFonts w:ascii="Calibri" w:hAnsi="Calibri"/>
        </w:rPr>
        <w:t xml:space="preserve">You have to have an intimate connection. </w:t>
      </w:r>
    </w:p>
    <w:p w14:paraId="50B5286C" w14:textId="77777777" w:rsidR="00D8440D" w:rsidRPr="00D8440D" w:rsidRDefault="00D8440D" w:rsidP="00D8440D">
      <w:pPr>
        <w:spacing w:line="276" w:lineRule="auto"/>
        <w:rPr>
          <w:rFonts w:ascii="Calibri" w:hAnsi="Calibri"/>
        </w:rPr>
      </w:pPr>
    </w:p>
    <w:p w14:paraId="32AA019F" w14:textId="70E38869" w:rsidR="00D8440D" w:rsidRPr="00D8440D" w:rsidRDefault="00D8440D" w:rsidP="00D8440D">
      <w:pPr>
        <w:spacing w:line="276" w:lineRule="auto"/>
        <w:rPr>
          <w:rFonts w:ascii="Calibri" w:hAnsi="Calibri"/>
        </w:rPr>
      </w:pPr>
      <w:r w:rsidRPr="00D8440D">
        <w:rPr>
          <w:rFonts w:ascii="Calibri" w:hAnsi="Calibri"/>
        </w:rPr>
        <w:t xml:space="preserve">You also have to have complete trust. Because </w:t>
      </w:r>
      <w:r w:rsidR="00C1756A" w:rsidRPr="00D8440D">
        <w:rPr>
          <w:rFonts w:ascii="Calibri" w:hAnsi="Calibri"/>
        </w:rPr>
        <w:t xml:space="preserve">if you're resisting the direction </w:t>
      </w:r>
      <w:r w:rsidRPr="00D8440D">
        <w:rPr>
          <w:rFonts w:ascii="Calibri" w:hAnsi="Calibri"/>
        </w:rPr>
        <w:t xml:space="preserve">the person </w:t>
      </w:r>
      <w:r w:rsidR="00C1756A">
        <w:rPr>
          <w:rFonts w:ascii="Calibri" w:hAnsi="Calibri"/>
        </w:rPr>
        <w:t>is going</w:t>
      </w:r>
      <w:r w:rsidR="00C1756A" w:rsidRPr="00D8440D">
        <w:rPr>
          <w:rFonts w:ascii="Calibri" w:hAnsi="Calibri"/>
        </w:rPr>
        <w:t xml:space="preserve"> </w:t>
      </w:r>
      <w:r w:rsidRPr="00D8440D">
        <w:rPr>
          <w:rFonts w:ascii="Calibri" w:hAnsi="Calibri"/>
        </w:rPr>
        <w:t>who is leading the dance</w:t>
      </w:r>
      <w:r w:rsidR="00C1756A">
        <w:rPr>
          <w:rFonts w:ascii="Calibri" w:hAnsi="Calibri"/>
        </w:rPr>
        <w:t>,</w:t>
      </w:r>
      <w:r w:rsidRPr="00D8440D">
        <w:rPr>
          <w:rFonts w:ascii="Calibri" w:hAnsi="Calibri"/>
        </w:rPr>
        <w:t xml:space="preserve"> it's going to be all awkward. It's not going to flow. You have to have an intimate connection and you have to have complete trust</w:t>
      </w:r>
      <w:r w:rsidR="00C1756A">
        <w:rPr>
          <w:rFonts w:ascii="Calibri" w:hAnsi="Calibri"/>
        </w:rPr>
        <w:t xml:space="preserve">. </w:t>
      </w:r>
      <w:r w:rsidRPr="00D8440D">
        <w:rPr>
          <w:rFonts w:ascii="Calibri" w:hAnsi="Calibri"/>
        </w:rPr>
        <w:t xml:space="preserve">The person leading </w:t>
      </w:r>
      <w:proofErr w:type="gramStart"/>
      <w:r w:rsidRPr="00D8440D">
        <w:rPr>
          <w:rFonts w:ascii="Calibri" w:hAnsi="Calibri"/>
        </w:rPr>
        <w:t>has to</w:t>
      </w:r>
      <w:proofErr w:type="gramEnd"/>
      <w:r w:rsidRPr="00D8440D">
        <w:rPr>
          <w:rFonts w:ascii="Calibri" w:hAnsi="Calibri"/>
        </w:rPr>
        <w:t xml:space="preserve"> know where they're going because if not, then you'll end up in the parking lot somewhere. </w:t>
      </w:r>
    </w:p>
    <w:p w14:paraId="3F0CF1E0" w14:textId="77777777" w:rsidR="00D8440D" w:rsidRPr="00D8440D" w:rsidRDefault="00D8440D" w:rsidP="00D8440D">
      <w:pPr>
        <w:spacing w:line="276" w:lineRule="auto"/>
        <w:rPr>
          <w:rFonts w:ascii="Calibri" w:hAnsi="Calibri"/>
        </w:rPr>
      </w:pPr>
    </w:p>
    <w:p w14:paraId="6EA7F24B" w14:textId="02ADA5B0" w:rsidR="00D8440D" w:rsidRPr="00D8440D" w:rsidRDefault="00D8440D" w:rsidP="00D8440D">
      <w:pPr>
        <w:spacing w:line="276" w:lineRule="auto"/>
        <w:rPr>
          <w:rFonts w:ascii="Calibri" w:hAnsi="Calibri"/>
        </w:rPr>
      </w:pPr>
      <w:r w:rsidRPr="00D8440D">
        <w:rPr>
          <w:rFonts w:ascii="Calibri" w:hAnsi="Calibri"/>
        </w:rPr>
        <w:t>I love to think of the Christian life as a dance. The Holy Spirit says, “Step</w:t>
      </w:r>
      <w:r w:rsidR="00C1756A">
        <w:rPr>
          <w:rFonts w:ascii="Calibri" w:hAnsi="Calibri"/>
        </w:rPr>
        <w:t xml:space="preserve"> </w:t>
      </w:r>
      <w:r w:rsidR="00C1756A">
        <w:rPr>
          <w:rFonts w:ascii="Calibri" w:hAnsi="Calibri"/>
          <w:i/>
          <w:iCs/>
        </w:rPr>
        <w:t>[Pastor takes a step]</w:t>
      </w:r>
      <w:r w:rsidRPr="00D8440D">
        <w:rPr>
          <w:rFonts w:ascii="Calibri" w:hAnsi="Calibri"/>
        </w:rPr>
        <w:t>, step</w:t>
      </w:r>
      <w:r w:rsidR="00C1756A">
        <w:rPr>
          <w:rFonts w:ascii="Calibri" w:hAnsi="Calibri"/>
        </w:rPr>
        <w:t xml:space="preserve"> </w:t>
      </w:r>
      <w:r w:rsidR="00C1756A">
        <w:rPr>
          <w:rFonts w:ascii="Calibri" w:hAnsi="Calibri"/>
          <w:i/>
          <w:iCs/>
        </w:rPr>
        <w:t>[Pastor takes a step]</w:t>
      </w:r>
      <w:r w:rsidRPr="00D8440D">
        <w:rPr>
          <w:rFonts w:ascii="Calibri" w:hAnsi="Calibri"/>
        </w:rPr>
        <w:t>, step</w:t>
      </w:r>
      <w:r w:rsidR="00C1756A">
        <w:rPr>
          <w:rFonts w:ascii="Calibri" w:hAnsi="Calibri"/>
        </w:rPr>
        <w:t xml:space="preserve"> </w:t>
      </w:r>
      <w:r w:rsidR="00C1756A">
        <w:rPr>
          <w:rFonts w:ascii="Calibri" w:hAnsi="Calibri"/>
          <w:i/>
          <w:iCs/>
        </w:rPr>
        <w:t>[Pastor takes a step]</w:t>
      </w:r>
      <w:r w:rsidRPr="00D8440D">
        <w:rPr>
          <w:rFonts w:ascii="Calibri" w:hAnsi="Calibri"/>
        </w:rPr>
        <w:t xml:space="preserve">.” When we follow His leadership and His guidance, there’s an effortless motion that takes place in our lives. </w:t>
      </w:r>
    </w:p>
    <w:p w14:paraId="3C0711DF" w14:textId="77777777" w:rsidR="00D8440D" w:rsidRPr="00D8440D" w:rsidRDefault="00D8440D" w:rsidP="00D8440D">
      <w:pPr>
        <w:spacing w:line="276" w:lineRule="auto"/>
        <w:rPr>
          <w:rFonts w:ascii="Calibri" w:hAnsi="Calibri"/>
        </w:rPr>
      </w:pPr>
    </w:p>
    <w:p w14:paraId="76455DC4" w14:textId="26B75B7E" w:rsidR="00D8440D" w:rsidRPr="00D8440D" w:rsidRDefault="00D8440D" w:rsidP="00D8440D">
      <w:pPr>
        <w:spacing w:line="276" w:lineRule="auto"/>
        <w:rPr>
          <w:rFonts w:ascii="Calibri" w:hAnsi="Calibri"/>
        </w:rPr>
      </w:pPr>
      <w:r w:rsidRPr="00D8440D">
        <w:rPr>
          <w:rFonts w:ascii="Calibri" w:hAnsi="Calibri"/>
        </w:rPr>
        <w:t>Is your life in step with the Holy Spirit? Are you keeping in step with where God is leading? Are you moving at the pace and according to the dictates and direction in which the Lord Jesus Christ is instructing? It takes two to tango. We have to have God leading and me following. When I start to try to take the lead, that's when the dance gets all messed up. I'm just responding to God's leadership and direction in wherever He's taking me. We're creating that beautiful movement with God.</w:t>
      </w:r>
    </w:p>
    <w:p w14:paraId="5E2B2C86" w14:textId="77777777" w:rsidR="00D8440D" w:rsidRPr="00D8440D" w:rsidRDefault="00D8440D" w:rsidP="00D8440D">
      <w:pPr>
        <w:spacing w:line="276" w:lineRule="auto"/>
        <w:rPr>
          <w:rFonts w:ascii="Calibri" w:hAnsi="Calibri"/>
        </w:rPr>
      </w:pPr>
    </w:p>
    <w:p w14:paraId="3958087E" w14:textId="77777777" w:rsidR="00D8440D" w:rsidRPr="00D8440D" w:rsidRDefault="00D8440D" w:rsidP="00D8440D">
      <w:pPr>
        <w:spacing w:line="276" w:lineRule="auto"/>
        <w:rPr>
          <w:rFonts w:ascii="Calibri" w:hAnsi="Calibri"/>
        </w:rPr>
      </w:pPr>
      <w:r w:rsidRPr="00D8440D">
        <w:rPr>
          <w:rFonts w:ascii="Calibri" w:hAnsi="Calibri"/>
        </w:rPr>
        <w:t xml:space="preserve">God gives direction. This is a sign of being a child of God. You have the Holy Spirit within you, which brings power. You have the direction of the Holy Spirit within you. </w:t>
      </w:r>
    </w:p>
    <w:p w14:paraId="014A8E43" w14:textId="77777777" w:rsidR="00D8440D" w:rsidRPr="00D8440D" w:rsidRDefault="00D8440D" w:rsidP="00D8440D">
      <w:pPr>
        <w:spacing w:line="276" w:lineRule="auto"/>
        <w:rPr>
          <w:rFonts w:ascii="Calibri" w:hAnsi="Calibri"/>
        </w:rPr>
      </w:pPr>
    </w:p>
    <w:p w14:paraId="24405491" w14:textId="77777777" w:rsidR="00D8440D" w:rsidRPr="00D8440D" w:rsidRDefault="00D8440D" w:rsidP="00D8440D">
      <w:pPr>
        <w:spacing w:line="276" w:lineRule="auto"/>
        <w:rPr>
          <w:rFonts w:ascii="Calibri" w:hAnsi="Calibri"/>
          <w:b/>
          <w:bCs/>
        </w:rPr>
      </w:pPr>
      <w:r w:rsidRPr="00D8440D">
        <w:rPr>
          <w:rFonts w:ascii="Calibri" w:hAnsi="Calibri"/>
          <w:b/>
          <w:bCs/>
        </w:rPr>
        <w:t>3. Security</w:t>
      </w:r>
    </w:p>
    <w:p w14:paraId="52F9094E" w14:textId="77777777" w:rsidR="00D8440D" w:rsidRPr="00D8440D" w:rsidRDefault="00D8440D" w:rsidP="00D8440D">
      <w:pPr>
        <w:spacing w:line="276" w:lineRule="auto"/>
        <w:rPr>
          <w:rFonts w:ascii="Calibri" w:hAnsi="Calibri"/>
          <w:b/>
          <w:bCs/>
        </w:rPr>
      </w:pPr>
    </w:p>
    <w:p w14:paraId="36E6D761" w14:textId="77777777" w:rsidR="00D8440D" w:rsidRPr="00D8440D" w:rsidRDefault="00D8440D" w:rsidP="00D8440D">
      <w:pPr>
        <w:spacing w:line="276" w:lineRule="auto"/>
        <w:rPr>
          <w:rFonts w:ascii="Calibri" w:hAnsi="Calibri"/>
        </w:rPr>
      </w:pPr>
      <w:r w:rsidRPr="00D8440D">
        <w:rPr>
          <w:rFonts w:ascii="Calibri" w:hAnsi="Calibri"/>
        </w:rPr>
        <w:t>“For you did not receive the spirit of slavery to fall back into fear, but you have received the Spirit of adoption as sons, by whom we cry, ‘Abba! Father!’ The Spirit himself bears witness with our spirit that we are children of God” (Romans 8:15-16).</w:t>
      </w:r>
    </w:p>
    <w:p w14:paraId="50E184E5" w14:textId="77777777" w:rsidR="00D8440D" w:rsidRPr="00D8440D" w:rsidRDefault="00D8440D" w:rsidP="00D8440D">
      <w:pPr>
        <w:spacing w:line="276" w:lineRule="auto"/>
        <w:rPr>
          <w:rFonts w:ascii="Calibri" w:hAnsi="Calibri"/>
        </w:rPr>
      </w:pPr>
    </w:p>
    <w:p w14:paraId="76B42B2A" w14:textId="77777777" w:rsidR="00D8440D" w:rsidRPr="00D8440D" w:rsidRDefault="00D8440D" w:rsidP="00D8440D">
      <w:pPr>
        <w:spacing w:line="276" w:lineRule="auto"/>
        <w:rPr>
          <w:rFonts w:ascii="Calibri" w:hAnsi="Calibri"/>
        </w:rPr>
      </w:pPr>
      <w:r w:rsidRPr="00D8440D">
        <w:rPr>
          <w:rFonts w:ascii="Calibri" w:hAnsi="Calibri"/>
        </w:rPr>
        <w:t>We have security. The Spirit Himself bears witness with our spirit. We have a spirit and then the Holy Spirit. The Holy Spirit and my spirit are saying the same things. I'm a child of God. If your spirit doesn't bear witness with the Holy Spirit, then you haven't entered into the family of God. We have that assurance. We have that confidence.</w:t>
      </w:r>
    </w:p>
    <w:p w14:paraId="78E8F2A0" w14:textId="77777777" w:rsidR="00D8440D" w:rsidRPr="00D8440D" w:rsidRDefault="00D8440D" w:rsidP="00D8440D">
      <w:pPr>
        <w:spacing w:line="276" w:lineRule="auto"/>
        <w:rPr>
          <w:rFonts w:ascii="Calibri" w:hAnsi="Calibri"/>
        </w:rPr>
      </w:pPr>
    </w:p>
    <w:p w14:paraId="1BB0D472" w14:textId="77777777" w:rsidR="00D8440D" w:rsidRPr="00D8440D" w:rsidRDefault="00D8440D" w:rsidP="00D8440D">
      <w:pPr>
        <w:spacing w:line="276" w:lineRule="auto"/>
        <w:rPr>
          <w:rFonts w:ascii="Calibri" w:hAnsi="Calibri"/>
        </w:rPr>
      </w:pPr>
      <w:r w:rsidRPr="00D8440D">
        <w:rPr>
          <w:rFonts w:ascii="Calibri" w:hAnsi="Calibri"/>
        </w:rPr>
        <w:t>When you know for sure that you're God's child, there's a confidence in your life. You will pray bolder prayers. You will live by bigger faith. You will take bigger steps in your life because you have that confidence. I've got the power source. I'm God's child. If you're always confused and uncertain, it's just not the same. We have that sense of security.</w:t>
      </w:r>
    </w:p>
    <w:p w14:paraId="69D2D7AD" w14:textId="77777777" w:rsidR="00D8440D" w:rsidRPr="00D8440D" w:rsidRDefault="00D8440D" w:rsidP="00D8440D">
      <w:pPr>
        <w:spacing w:line="276" w:lineRule="auto"/>
        <w:rPr>
          <w:rFonts w:ascii="Calibri" w:hAnsi="Calibri"/>
        </w:rPr>
      </w:pPr>
    </w:p>
    <w:p w14:paraId="58A905E0" w14:textId="77777777" w:rsidR="00D8440D" w:rsidRPr="00D8440D" w:rsidRDefault="00D8440D" w:rsidP="00D8440D">
      <w:pPr>
        <w:spacing w:line="276" w:lineRule="auto"/>
        <w:rPr>
          <w:rFonts w:ascii="Calibri" w:hAnsi="Calibri"/>
        </w:rPr>
      </w:pPr>
      <w:r w:rsidRPr="00D8440D">
        <w:rPr>
          <w:rFonts w:ascii="Calibri" w:hAnsi="Calibri"/>
        </w:rPr>
        <w:t xml:space="preserve">We're not to fear, but to enjoy being God's child. Notice he says, “The spirit of slavery will lead you to fall back into fear.” It's amazing how fearful we can be of God when we don't know God. When you know God, then you won't be afraid of Him. </w:t>
      </w:r>
    </w:p>
    <w:p w14:paraId="67535025" w14:textId="77777777" w:rsidR="00D8440D" w:rsidRPr="00D8440D" w:rsidRDefault="00D8440D" w:rsidP="00D8440D">
      <w:pPr>
        <w:spacing w:line="276" w:lineRule="auto"/>
        <w:rPr>
          <w:rFonts w:ascii="Calibri" w:hAnsi="Calibri"/>
        </w:rPr>
      </w:pPr>
    </w:p>
    <w:p w14:paraId="02367941" w14:textId="77777777" w:rsidR="00D8440D" w:rsidRPr="00D8440D" w:rsidRDefault="00D8440D" w:rsidP="00D8440D">
      <w:pPr>
        <w:spacing w:line="276" w:lineRule="auto"/>
        <w:rPr>
          <w:rFonts w:ascii="Calibri" w:hAnsi="Calibri"/>
          <w:b/>
          <w:bCs/>
        </w:rPr>
      </w:pPr>
      <w:r w:rsidRPr="00D8440D">
        <w:rPr>
          <w:rFonts w:ascii="Calibri" w:hAnsi="Calibri"/>
          <w:b/>
          <w:bCs/>
        </w:rPr>
        <w:t>4. Intimacy</w:t>
      </w:r>
    </w:p>
    <w:p w14:paraId="7ED675F8" w14:textId="77777777" w:rsidR="00D8440D" w:rsidRPr="00D8440D" w:rsidRDefault="00D8440D" w:rsidP="00D8440D">
      <w:pPr>
        <w:spacing w:line="276" w:lineRule="auto"/>
        <w:rPr>
          <w:rFonts w:ascii="Calibri" w:hAnsi="Calibri"/>
        </w:rPr>
      </w:pPr>
    </w:p>
    <w:p w14:paraId="0478B69E" w14:textId="77777777" w:rsidR="00D8440D" w:rsidRPr="00D8440D" w:rsidRDefault="00D8440D" w:rsidP="00D8440D">
      <w:pPr>
        <w:spacing w:line="276" w:lineRule="auto"/>
        <w:rPr>
          <w:rFonts w:ascii="Calibri" w:hAnsi="Calibri"/>
        </w:rPr>
      </w:pPr>
      <w:r w:rsidRPr="00D8440D">
        <w:rPr>
          <w:rFonts w:ascii="Calibri" w:hAnsi="Calibri"/>
        </w:rPr>
        <w:t xml:space="preserve">You will love Him and you'll call on His name, and you'll enjoy Him being your “Abba Father.” </w:t>
      </w:r>
    </w:p>
    <w:p w14:paraId="260277D5" w14:textId="77777777" w:rsidR="00D8440D" w:rsidRPr="00D8440D" w:rsidRDefault="00D8440D" w:rsidP="00D8440D">
      <w:pPr>
        <w:spacing w:line="276" w:lineRule="auto"/>
        <w:rPr>
          <w:rFonts w:ascii="Calibri" w:hAnsi="Calibri"/>
        </w:rPr>
      </w:pPr>
    </w:p>
    <w:p w14:paraId="47BBF534" w14:textId="1F203FBD" w:rsidR="00D8440D" w:rsidRPr="00D8440D" w:rsidRDefault="00D8440D" w:rsidP="00D8440D">
      <w:pPr>
        <w:spacing w:line="276" w:lineRule="auto"/>
        <w:rPr>
          <w:rFonts w:ascii="Calibri" w:hAnsi="Calibri"/>
        </w:rPr>
      </w:pPr>
      <w:r w:rsidRPr="00D8440D">
        <w:rPr>
          <w:rFonts w:ascii="Calibri" w:hAnsi="Calibri"/>
        </w:rPr>
        <w:t xml:space="preserve">That word “Abba” is an Aramaic term. It means Daddy, Papa. The Whole New Testament is written in Greek, but the writer here pulls a word from the Aramaic language. It’s all Greek and then he pulls “Abba” from the Aramaic and puts it in there, and then it's Greek again. You don't see that in the English language. </w:t>
      </w:r>
      <w:r w:rsidR="00E16220">
        <w:rPr>
          <w:rFonts w:ascii="Calibri" w:hAnsi="Calibri"/>
        </w:rPr>
        <w:t>The</w:t>
      </w:r>
      <w:r w:rsidRPr="00D8440D">
        <w:rPr>
          <w:rFonts w:ascii="Calibri" w:hAnsi="Calibri"/>
        </w:rPr>
        <w:t xml:space="preserve"> reason he uses that word “Abba” is because it's such a great word. It means intimacy. </w:t>
      </w:r>
    </w:p>
    <w:p w14:paraId="10BAA908" w14:textId="77777777" w:rsidR="00D8440D" w:rsidRPr="00D8440D" w:rsidRDefault="00D8440D" w:rsidP="00D8440D">
      <w:pPr>
        <w:spacing w:line="276" w:lineRule="auto"/>
        <w:rPr>
          <w:rFonts w:ascii="Calibri" w:hAnsi="Calibri"/>
        </w:rPr>
      </w:pPr>
    </w:p>
    <w:p w14:paraId="63F342EA" w14:textId="3339FAD2" w:rsidR="00D8440D" w:rsidRPr="00D8440D" w:rsidRDefault="00D8440D" w:rsidP="00D8440D">
      <w:pPr>
        <w:spacing w:line="276" w:lineRule="auto"/>
        <w:rPr>
          <w:rFonts w:ascii="Calibri" w:hAnsi="Calibri"/>
        </w:rPr>
      </w:pPr>
      <w:r w:rsidRPr="00D8440D">
        <w:rPr>
          <w:rFonts w:ascii="Calibri" w:hAnsi="Calibri"/>
        </w:rPr>
        <w:t xml:space="preserve">My kids don't say, “Father.” My kids say, “Dad” or “Daddy,” because there's a relationship that's there. Father. Formalized religion doesn't understand that God is Abba, Father. But there's an intimacy, there's a closeness that’s there. </w:t>
      </w:r>
    </w:p>
    <w:p w14:paraId="065AEEE4" w14:textId="77777777" w:rsidR="00D8440D" w:rsidRPr="00D8440D" w:rsidRDefault="00D8440D" w:rsidP="00D8440D">
      <w:pPr>
        <w:spacing w:line="276" w:lineRule="auto"/>
        <w:rPr>
          <w:rFonts w:ascii="Calibri" w:hAnsi="Calibri"/>
        </w:rPr>
      </w:pPr>
    </w:p>
    <w:p w14:paraId="698B592C" w14:textId="3437611E" w:rsidR="00D8440D" w:rsidRPr="00D8440D" w:rsidRDefault="00D8440D" w:rsidP="00D8440D">
      <w:pPr>
        <w:spacing w:line="276" w:lineRule="auto"/>
        <w:rPr>
          <w:rFonts w:ascii="Calibri" w:hAnsi="Calibri"/>
        </w:rPr>
      </w:pPr>
      <w:r w:rsidRPr="00D8440D">
        <w:rPr>
          <w:rFonts w:ascii="Calibri" w:hAnsi="Calibri"/>
        </w:rPr>
        <w:t xml:space="preserve">We should never relate to God out of fear. That word “to testify” in the same verse is a word in which we get the English word “martyr,” which originally means </w:t>
      </w:r>
      <w:r w:rsidR="00E16220">
        <w:rPr>
          <w:rFonts w:ascii="Calibri" w:hAnsi="Calibri"/>
        </w:rPr>
        <w:t>“</w:t>
      </w:r>
      <w:r w:rsidRPr="00D8440D">
        <w:rPr>
          <w:rFonts w:ascii="Calibri" w:hAnsi="Calibri"/>
        </w:rPr>
        <w:t>an authoritative witness.</w:t>
      </w:r>
      <w:r w:rsidR="00E16220">
        <w:rPr>
          <w:rFonts w:ascii="Calibri" w:hAnsi="Calibri"/>
        </w:rPr>
        <w:t>”</w:t>
      </w:r>
      <w:r w:rsidRPr="00D8440D">
        <w:rPr>
          <w:rFonts w:ascii="Calibri" w:hAnsi="Calibri"/>
        </w:rPr>
        <w:t xml:space="preserve"> I have an authoritative witness, I have the Holy Spirit, I have my spirit, and they're going in the </w:t>
      </w:r>
      <w:r w:rsidRPr="00D8440D">
        <w:rPr>
          <w:rFonts w:ascii="Calibri" w:hAnsi="Calibri"/>
        </w:rPr>
        <w:lastRenderedPageBreak/>
        <w:t xml:space="preserve">same direction. It brings confidence in my life. It brings intimacy in my life. Abba, Father – intimacy. We have inclusion with God. </w:t>
      </w:r>
    </w:p>
    <w:p w14:paraId="21E8DD9B" w14:textId="77777777" w:rsidR="00D8440D" w:rsidRPr="00D8440D" w:rsidRDefault="00D8440D" w:rsidP="00D8440D">
      <w:pPr>
        <w:spacing w:line="276" w:lineRule="auto"/>
        <w:rPr>
          <w:rFonts w:ascii="Calibri" w:hAnsi="Calibri"/>
        </w:rPr>
      </w:pPr>
    </w:p>
    <w:p w14:paraId="7D8A3701" w14:textId="77777777" w:rsidR="00D8440D" w:rsidRPr="00D8440D" w:rsidRDefault="00D8440D" w:rsidP="00D8440D">
      <w:pPr>
        <w:spacing w:line="276" w:lineRule="auto"/>
        <w:rPr>
          <w:rFonts w:ascii="Calibri" w:hAnsi="Calibri"/>
        </w:rPr>
      </w:pPr>
      <w:r w:rsidRPr="00D8440D">
        <w:rPr>
          <w:rFonts w:ascii="Calibri" w:hAnsi="Calibri"/>
        </w:rPr>
        <w:t xml:space="preserve">Parents want to be intimate with our children. We do want our kids to be close. </w:t>
      </w:r>
    </w:p>
    <w:p w14:paraId="3A6D2E4E" w14:textId="77777777" w:rsidR="00D8440D" w:rsidRPr="00D8440D" w:rsidRDefault="00D8440D" w:rsidP="00D8440D">
      <w:pPr>
        <w:spacing w:line="276" w:lineRule="auto"/>
        <w:rPr>
          <w:rFonts w:ascii="Calibri" w:hAnsi="Calibri"/>
        </w:rPr>
      </w:pPr>
    </w:p>
    <w:p w14:paraId="09963371" w14:textId="77777777" w:rsidR="00D8440D" w:rsidRPr="00D8440D" w:rsidRDefault="00D8440D" w:rsidP="00D8440D">
      <w:pPr>
        <w:spacing w:line="276" w:lineRule="auto"/>
        <w:rPr>
          <w:rFonts w:ascii="Calibri" w:hAnsi="Calibri"/>
        </w:rPr>
      </w:pPr>
      <w:r w:rsidRPr="00D8440D">
        <w:rPr>
          <w:rFonts w:ascii="Calibri" w:hAnsi="Calibri"/>
        </w:rPr>
        <w:t xml:space="preserve">My little girl loves piggyback rides, I've been giving her piggyback rides. I know that one day she's going to be too big to do piggyback rides, but we're just loving the piggyback rides. She's almost too big for that, but we're loving it right now. It's just awesome. Piggyback everywhere. </w:t>
      </w:r>
    </w:p>
    <w:p w14:paraId="62402601" w14:textId="77777777" w:rsidR="00D8440D" w:rsidRPr="00D8440D" w:rsidRDefault="00D8440D" w:rsidP="00D8440D">
      <w:pPr>
        <w:spacing w:line="276" w:lineRule="auto"/>
        <w:rPr>
          <w:rFonts w:ascii="Calibri" w:hAnsi="Calibri"/>
        </w:rPr>
      </w:pPr>
    </w:p>
    <w:p w14:paraId="51FED7CB" w14:textId="6CCE30A4" w:rsidR="00D8440D" w:rsidRPr="00D8440D" w:rsidRDefault="00D8440D" w:rsidP="00D8440D">
      <w:pPr>
        <w:spacing w:line="276" w:lineRule="auto"/>
        <w:rPr>
          <w:rFonts w:ascii="Calibri" w:hAnsi="Calibri"/>
        </w:rPr>
      </w:pPr>
      <w:r w:rsidRPr="00D8440D">
        <w:rPr>
          <w:rFonts w:ascii="Calibri" w:hAnsi="Calibri"/>
        </w:rPr>
        <w:t>My little girl loves to come crawl in bed with Gena and I sometimes. I found myself</w:t>
      </w:r>
      <w:r w:rsidR="00E16220">
        <w:rPr>
          <w:rFonts w:ascii="Calibri" w:hAnsi="Calibri"/>
        </w:rPr>
        <w:t>,</w:t>
      </w:r>
      <w:r w:rsidRPr="00D8440D">
        <w:rPr>
          <w:rFonts w:ascii="Calibri" w:hAnsi="Calibri"/>
        </w:rPr>
        <w:t xml:space="preserve"> a couple of months ago</w:t>
      </w:r>
      <w:r w:rsidR="00E16220">
        <w:rPr>
          <w:rFonts w:ascii="Calibri" w:hAnsi="Calibri"/>
        </w:rPr>
        <w:t>,</w:t>
      </w:r>
      <w:r w:rsidRPr="00D8440D">
        <w:rPr>
          <w:rFonts w:ascii="Calibri" w:hAnsi="Calibri"/>
        </w:rPr>
        <w:t xml:space="preserve"> sleeping, curled up on the edge of the bed. I don't know if parents have ever related to that. Your back and neck are all tense. You’re like, “Oh my gosh, there are too many people in here.” My little girl spreads out like this </w:t>
      </w:r>
      <w:r w:rsidRPr="00D8440D">
        <w:rPr>
          <w:rFonts w:ascii="Calibri" w:hAnsi="Calibri"/>
          <w:i/>
          <w:iCs/>
        </w:rPr>
        <w:t>[Pastor spreads arms and legs out wide].</w:t>
      </w:r>
      <w:r w:rsidRPr="00D8440D">
        <w:rPr>
          <w:rFonts w:ascii="Calibri" w:hAnsi="Calibri"/>
        </w:rPr>
        <w:t xml:space="preserve"> I told Gena, “She's got to start sleeping in her room.” She said, “Ryan, she's not going to sleep with us long. Let's just enjoy it while she wants to come cuddle up with me.” I was like, “Alright, fair enough.” </w:t>
      </w:r>
    </w:p>
    <w:p w14:paraId="38A96202" w14:textId="77777777" w:rsidR="00D8440D" w:rsidRPr="00D8440D" w:rsidRDefault="00D8440D" w:rsidP="00D8440D">
      <w:pPr>
        <w:spacing w:line="276" w:lineRule="auto"/>
        <w:rPr>
          <w:rFonts w:ascii="Calibri" w:hAnsi="Calibri"/>
        </w:rPr>
      </w:pPr>
    </w:p>
    <w:p w14:paraId="5521C9B5" w14:textId="77777777" w:rsidR="00D8440D" w:rsidRPr="00D8440D" w:rsidRDefault="00D8440D" w:rsidP="00D8440D">
      <w:pPr>
        <w:spacing w:line="276" w:lineRule="auto"/>
        <w:rPr>
          <w:rFonts w:ascii="Calibri" w:hAnsi="Calibri"/>
        </w:rPr>
      </w:pPr>
      <w:r w:rsidRPr="00D8440D">
        <w:rPr>
          <w:rFonts w:ascii="Calibri" w:hAnsi="Calibri"/>
        </w:rPr>
        <w:t xml:space="preserve">There's an intimacy. Parents, you love your kids. God loves you. Abba, Father. There's that intimacy that’s there. It's close to God. </w:t>
      </w:r>
    </w:p>
    <w:p w14:paraId="0C43FC93" w14:textId="77777777" w:rsidR="00D8440D" w:rsidRPr="00D8440D" w:rsidRDefault="00D8440D" w:rsidP="00D8440D">
      <w:pPr>
        <w:spacing w:line="276" w:lineRule="auto"/>
        <w:rPr>
          <w:rFonts w:ascii="Calibri" w:hAnsi="Calibri"/>
        </w:rPr>
      </w:pPr>
    </w:p>
    <w:p w14:paraId="273D4262" w14:textId="77777777" w:rsidR="00D8440D" w:rsidRPr="00D8440D" w:rsidRDefault="00D8440D" w:rsidP="00D8440D">
      <w:pPr>
        <w:spacing w:line="276" w:lineRule="auto"/>
        <w:rPr>
          <w:rFonts w:ascii="Calibri" w:hAnsi="Calibri"/>
          <w:b/>
          <w:bCs/>
        </w:rPr>
      </w:pPr>
      <w:r w:rsidRPr="00D8440D">
        <w:rPr>
          <w:rFonts w:ascii="Calibri" w:hAnsi="Calibri"/>
          <w:b/>
          <w:bCs/>
        </w:rPr>
        <w:t>5. Inheritance</w:t>
      </w:r>
    </w:p>
    <w:p w14:paraId="74287F2B" w14:textId="77777777" w:rsidR="00D8440D" w:rsidRPr="00D8440D" w:rsidRDefault="00D8440D" w:rsidP="00D8440D">
      <w:pPr>
        <w:spacing w:line="276" w:lineRule="auto"/>
        <w:rPr>
          <w:rFonts w:ascii="Calibri" w:hAnsi="Calibri"/>
        </w:rPr>
      </w:pPr>
    </w:p>
    <w:p w14:paraId="50A37F18" w14:textId="77777777" w:rsidR="00D8440D" w:rsidRPr="00D8440D" w:rsidRDefault="00D8440D" w:rsidP="00D8440D">
      <w:pPr>
        <w:spacing w:line="276" w:lineRule="auto"/>
        <w:rPr>
          <w:rFonts w:ascii="Calibri" w:hAnsi="Calibri"/>
        </w:rPr>
      </w:pPr>
      <w:r w:rsidRPr="00D8440D">
        <w:rPr>
          <w:rFonts w:ascii="Calibri" w:hAnsi="Calibri"/>
        </w:rPr>
        <w:t>“And if children, then heirs—heirs of God and fellow heirs with Christ” (Romans 8:17).</w:t>
      </w:r>
    </w:p>
    <w:p w14:paraId="2B4F99E8" w14:textId="77777777" w:rsidR="00D8440D" w:rsidRPr="00D8440D" w:rsidRDefault="00D8440D" w:rsidP="00D8440D">
      <w:pPr>
        <w:spacing w:line="276" w:lineRule="auto"/>
        <w:rPr>
          <w:rFonts w:ascii="Calibri" w:hAnsi="Calibri"/>
        </w:rPr>
      </w:pPr>
    </w:p>
    <w:p w14:paraId="27D0191F" w14:textId="77777777" w:rsidR="00D8440D" w:rsidRPr="00D8440D" w:rsidRDefault="00D8440D" w:rsidP="00D8440D">
      <w:pPr>
        <w:spacing w:line="276" w:lineRule="auto"/>
        <w:rPr>
          <w:rFonts w:ascii="Calibri" w:hAnsi="Calibri"/>
        </w:rPr>
      </w:pPr>
      <w:r w:rsidRPr="00D8440D">
        <w:rPr>
          <w:rFonts w:ascii="Calibri" w:hAnsi="Calibri"/>
        </w:rPr>
        <w:t xml:space="preserve">There's an inheritance with God. </w:t>
      </w:r>
    </w:p>
    <w:p w14:paraId="75608ACF" w14:textId="77777777" w:rsidR="00D8440D" w:rsidRPr="00D8440D" w:rsidRDefault="00D8440D" w:rsidP="00D8440D">
      <w:pPr>
        <w:spacing w:line="276" w:lineRule="auto"/>
        <w:rPr>
          <w:rFonts w:ascii="Calibri" w:hAnsi="Calibri"/>
        </w:rPr>
      </w:pPr>
    </w:p>
    <w:p w14:paraId="13BA0B28" w14:textId="77777777" w:rsidR="00D8440D" w:rsidRPr="00D8440D" w:rsidRDefault="00D8440D" w:rsidP="00D8440D">
      <w:pPr>
        <w:spacing w:line="276" w:lineRule="auto"/>
        <w:rPr>
          <w:rFonts w:ascii="Calibri" w:hAnsi="Calibri"/>
        </w:rPr>
      </w:pPr>
      <w:r w:rsidRPr="00D8440D">
        <w:rPr>
          <w:rFonts w:ascii="Calibri" w:hAnsi="Calibri"/>
        </w:rPr>
        <w:t xml:space="preserve">There may have been many children in a Roman home, but the oldest son got the inheritance. That way the family name was preserved and their standing in the community was reserved. Paul's not affirming that. He's just saying that's just the way it was. </w:t>
      </w:r>
    </w:p>
    <w:p w14:paraId="634ABCFE" w14:textId="77777777" w:rsidR="00D8440D" w:rsidRPr="00D8440D" w:rsidRDefault="00D8440D" w:rsidP="00D8440D">
      <w:pPr>
        <w:spacing w:line="276" w:lineRule="auto"/>
        <w:rPr>
          <w:rFonts w:ascii="Calibri" w:hAnsi="Calibri"/>
        </w:rPr>
      </w:pPr>
    </w:p>
    <w:p w14:paraId="454156B5" w14:textId="7D284DC4" w:rsidR="00D8440D" w:rsidRPr="00D8440D" w:rsidRDefault="00D8440D" w:rsidP="00D8440D">
      <w:pPr>
        <w:spacing w:line="276" w:lineRule="auto"/>
        <w:rPr>
          <w:rFonts w:ascii="Calibri" w:hAnsi="Calibri"/>
        </w:rPr>
      </w:pPr>
      <w:r w:rsidRPr="00D8440D">
        <w:rPr>
          <w:rFonts w:ascii="Calibri" w:hAnsi="Calibri"/>
        </w:rPr>
        <w:t>He pulls that identity and he says, “In Christ, we are all His heirs.” Isn’t that great to know that because somebody else is an heir, they didn't get the spot that I needed</w:t>
      </w:r>
      <w:r w:rsidR="00CB1FFF">
        <w:rPr>
          <w:rFonts w:ascii="Calibri" w:hAnsi="Calibri"/>
        </w:rPr>
        <w:t>?</w:t>
      </w:r>
      <w:r w:rsidRPr="00D8440D">
        <w:rPr>
          <w:rFonts w:ascii="Calibri" w:hAnsi="Calibri"/>
        </w:rPr>
        <w:t xml:space="preserve"> You can be an heir of Christ </w:t>
      </w:r>
      <w:r w:rsidRPr="00D8440D">
        <w:rPr>
          <w:rFonts w:ascii="Calibri" w:hAnsi="Calibri"/>
          <w:i/>
          <w:iCs/>
        </w:rPr>
        <w:t>[Pastor points at congregation to his right]</w:t>
      </w:r>
      <w:r w:rsidRPr="00D8440D">
        <w:rPr>
          <w:rFonts w:ascii="Calibri" w:hAnsi="Calibri"/>
        </w:rPr>
        <w:t xml:space="preserve">, you can be an heir of Christ </w:t>
      </w:r>
      <w:r w:rsidRPr="00D8440D">
        <w:rPr>
          <w:rFonts w:ascii="Calibri" w:hAnsi="Calibri"/>
          <w:i/>
          <w:iCs/>
        </w:rPr>
        <w:t>[Pastor points to congregation in front of him]</w:t>
      </w:r>
      <w:r w:rsidRPr="00D8440D">
        <w:rPr>
          <w:rFonts w:ascii="Calibri" w:hAnsi="Calibri"/>
        </w:rPr>
        <w:t xml:space="preserve">, and you can be an heir of Christ </w:t>
      </w:r>
      <w:r w:rsidRPr="00D8440D">
        <w:rPr>
          <w:rFonts w:ascii="Calibri" w:hAnsi="Calibri"/>
          <w:i/>
          <w:iCs/>
        </w:rPr>
        <w:t>[Pastor points to congregation to his left]</w:t>
      </w:r>
      <w:r w:rsidRPr="00D8440D">
        <w:rPr>
          <w:rFonts w:ascii="Calibri" w:hAnsi="Calibri"/>
        </w:rPr>
        <w:t>. All of us can be an heir of Christ.</w:t>
      </w:r>
    </w:p>
    <w:p w14:paraId="76A82FF2" w14:textId="77777777" w:rsidR="00D8440D" w:rsidRPr="00D8440D" w:rsidRDefault="00D8440D" w:rsidP="00D8440D">
      <w:pPr>
        <w:spacing w:line="276" w:lineRule="auto"/>
        <w:rPr>
          <w:rFonts w:ascii="Calibri" w:hAnsi="Calibri"/>
        </w:rPr>
      </w:pPr>
    </w:p>
    <w:p w14:paraId="2D446115" w14:textId="24D411FE" w:rsidR="00D8440D" w:rsidRPr="00D8440D" w:rsidRDefault="00D8440D" w:rsidP="00D8440D">
      <w:pPr>
        <w:spacing w:line="276" w:lineRule="auto"/>
        <w:rPr>
          <w:rFonts w:ascii="Calibri" w:hAnsi="Calibri"/>
        </w:rPr>
      </w:pPr>
      <w:r w:rsidRPr="00D8440D">
        <w:rPr>
          <w:rFonts w:ascii="Calibri" w:hAnsi="Calibri"/>
        </w:rPr>
        <w:lastRenderedPageBreak/>
        <w:t>When we call on His name</w:t>
      </w:r>
      <w:r w:rsidR="00CB1FFF">
        <w:rPr>
          <w:rFonts w:ascii="Calibri" w:hAnsi="Calibri"/>
        </w:rPr>
        <w:t xml:space="preserve">, </w:t>
      </w:r>
      <w:r w:rsidRPr="00D8440D">
        <w:rPr>
          <w:rFonts w:ascii="Calibri" w:hAnsi="Calibri"/>
        </w:rPr>
        <w:t>we enter into His family</w:t>
      </w:r>
      <w:r w:rsidR="00CB1FFF">
        <w:rPr>
          <w:rFonts w:ascii="Calibri" w:hAnsi="Calibri"/>
        </w:rPr>
        <w:t>. We</w:t>
      </w:r>
      <w:r w:rsidRPr="00D8440D">
        <w:rPr>
          <w:rFonts w:ascii="Calibri" w:hAnsi="Calibri"/>
        </w:rPr>
        <w:t xml:space="preserve"> can all join His spiritual family. When you’re an heir of Christ, you have everything that you need in your life. </w:t>
      </w:r>
    </w:p>
    <w:p w14:paraId="334D3A5F" w14:textId="77777777" w:rsidR="00D8440D" w:rsidRPr="00D8440D" w:rsidRDefault="00D8440D" w:rsidP="00D8440D">
      <w:pPr>
        <w:spacing w:line="276" w:lineRule="auto"/>
        <w:rPr>
          <w:rFonts w:ascii="Calibri" w:hAnsi="Calibri"/>
        </w:rPr>
      </w:pPr>
    </w:p>
    <w:p w14:paraId="487C6444" w14:textId="32A9E7A5" w:rsidR="00D8440D" w:rsidRPr="00D8440D" w:rsidRDefault="00D8440D" w:rsidP="00D8440D">
      <w:pPr>
        <w:spacing w:line="276" w:lineRule="auto"/>
        <w:rPr>
          <w:rFonts w:ascii="Calibri" w:hAnsi="Calibri"/>
        </w:rPr>
      </w:pPr>
      <w:r w:rsidRPr="00D8440D">
        <w:rPr>
          <w:rFonts w:ascii="Calibri" w:hAnsi="Calibri"/>
        </w:rPr>
        <w:t xml:space="preserve">The riches of </w:t>
      </w:r>
      <w:r w:rsidR="00CB1FFF">
        <w:rPr>
          <w:rFonts w:ascii="Calibri" w:hAnsi="Calibri"/>
        </w:rPr>
        <w:t>His</w:t>
      </w:r>
      <w:r w:rsidRPr="00D8440D">
        <w:rPr>
          <w:rFonts w:ascii="Calibri" w:hAnsi="Calibri"/>
        </w:rPr>
        <w:t xml:space="preserve"> grace</w:t>
      </w:r>
      <w:r w:rsidR="00CB1FFF">
        <w:rPr>
          <w:rFonts w:ascii="Calibri" w:hAnsi="Calibri"/>
        </w:rPr>
        <w:t>,</w:t>
      </w:r>
      <w:r w:rsidRPr="00D8440D">
        <w:rPr>
          <w:rFonts w:ascii="Calibri" w:hAnsi="Calibri"/>
        </w:rPr>
        <w:t xml:space="preserve"> Ephesians 1:7</w:t>
      </w:r>
      <w:r w:rsidR="00CB1FFF">
        <w:rPr>
          <w:rFonts w:ascii="Calibri" w:hAnsi="Calibri"/>
        </w:rPr>
        <w:t xml:space="preserve"> says. </w:t>
      </w:r>
      <w:r w:rsidRPr="00D8440D">
        <w:rPr>
          <w:rFonts w:ascii="Calibri" w:hAnsi="Calibri"/>
        </w:rPr>
        <w:t xml:space="preserve">The riches of His kindness. The riches of His patience. The riches of His glory. The riches of His power. The riches of His mercy. The riches of His wisdom. We have all of that in Christ. </w:t>
      </w:r>
    </w:p>
    <w:p w14:paraId="671F6655" w14:textId="77777777" w:rsidR="00D8440D" w:rsidRPr="00D8440D" w:rsidRDefault="00D8440D" w:rsidP="00D8440D">
      <w:pPr>
        <w:spacing w:line="276" w:lineRule="auto"/>
        <w:rPr>
          <w:rFonts w:ascii="Calibri" w:hAnsi="Calibri"/>
        </w:rPr>
      </w:pPr>
    </w:p>
    <w:p w14:paraId="3AA5BEB8" w14:textId="77777777" w:rsidR="00D8440D" w:rsidRPr="00D8440D" w:rsidRDefault="00D8440D" w:rsidP="00D8440D">
      <w:pPr>
        <w:spacing w:line="276" w:lineRule="auto"/>
        <w:rPr>
          <w:rFonts w:ascii="Calibri" w:hAnsi="Calibri"/>
        </w:rPr>
      </w:pPr>
      <w:r w:rsidRPr="00D8440D">
        <w:rPr>
          <w:rFonts w:ascii="Calibri" w:hAnsi="Calibri"/>
        </w:rPr>
        <w:t xml:space="preserve">I look forward to receiving all that's been entitled to me, all that God has given to me in eternity. </w:t>
      </w:r>
    </w:p>
    <w:p w14:paraId="03926BA5" w14:textId="77777777" w:rsidR="00D8440D" w:rsidRPr="00D8440D" w:rsidRDefault="00D8440D" w:rsidP="00D8440D">
      <w:pPr>
        <w:spacing w:line="276" w:lineRule="auto"/>
        <w:rPr>
          <w:rFonts w:ascii="Calibri" w:hAnsi="Calibri"/>
        </w:rPr>
      </w:pPr>
    </w:p>
    <w:p w14:paraId="23384168" w14:textId="77777777" w:rsidR="00D8440D" w:rsidRPr="00D8440D" w:rsidRDefault="00D8440D" w:rsidP="00D8440D">
      <w:pPr>
        <w:spacing w:line="276" w:lineRule="auto"/>
        <w:rPr>
          <w:rFonts w:ascii="Calibri" w:hAnsi="Calibri"/>
        </w:rPr>
      </w:pPr>
      <w:r w:rsidRPr="00D8440D">
        <w:rPr>
          <w:rFonts w:ascii="Calibri" w:hAnsi="Calibri"/>
        </w:rPr>
        <w:t xml:space="preserve">It gets even better. In eternity there are no nursing homes. There are no hospitals. There are no bills to pay. There are no bad reports from the doctor. There are no people saying hurtful things about us. We have an inheritance that is to come when we're glorified with Christ. We look forward to that. We look forward to receiving that great inheritance as a child of God. </w:t>
      </w:r>
    </w:p>
    <w:p w14:paraId="4031E98E" w14:textId="77777777" w:rsidR="00D8440D" w:rsidRPr="00D8440D" w:rsidRDefault="00D8440D" w:rsidP="00D8440D">
      <w:pPr>
        <w:spacing w:line="276" w:lineRule="auto"/>
        <w:rPr>
          <w:rFonts w:ascii="Calibri" w:hAnsi="Calibri"/>
        </w:rPr>
      </w:pPr>
    </w:p>
    <w:p w14:paraId="55D9BDF5" w14:textId="77777777" w:rsidR="00D8440D" w:rsidRPr="00D8440D" w:rsidRDefault="00D8440D" w:rsidP="00D8440D">
      <w:pPr>
        <w:spacing w:line="276" w:lineRule="auto"/>
        <w:rPr>
          <w:rFonts w:ascii="Calibri" w:hAnsi="Calibri"/>
        </w:rPr>
      </w:pPr>
      <w:r w:rsidRPr="00D8440D">
        <w:rPr>
          <w:rFonts w:ascii="Calibri" w:hAnsi="Calibri"/>
        </w:rPr>
        <w:t xml:space="preserve">That's why we're not slaves. We are sons and daughters of the King. That's why God is an amazing Father who loves us, knows us, and wants to be close to us. Let's turn our hearts to Him this week and let's walk with Him in each way. </w:t>
      </w:r>
    </w:p>
    <w:p w14:paraId="1D5943E3" w14:textId="77777777" w:rsidR="00D8440D" w:rsidRPr="00D8440D" w:rsidRDefault="00D8440D" w:rsidP="00D8440D">
      <w:pPr>
        <w:spacing w:line="276" w:lineRule="auto"/>
        <w:rPr>
          <w:rFonts w:ascii="Calibri" w:hAnsi="Calibri"/>
        </w:rPr>
      </w:pPr>
    </w:p>
    <w:p w14:paraId="048E13D1" w14:textId="77777777" w:rsidR="00D8440D" w:rsidRPr="00D8440D" w:rsidRDefault="00D8440D" w:rsidP="00D8440D">
      <w:pPr>
        <w:spacing w:line="276" w:lineRule="auto"/>
        <w:rPr>
          <w:rFonts w:ascii="Calibri" w:hAnsi="Calibri"/>
        </w:rPr>
      </w:pPr>
      <w:r w:rsidRPr="00D8440D">
        <w:rPr>
          <w:rFonts w:ascii="Calibri" w:hAnsi="Calibri"/>
        </w:rPr>
        <w:br w:type="page"/>
      </w:r>
    </w:p>
    <w:p w14:paraId="599ADCD1" w14:textId="77777777" w:rsidR="00D8440D" w:rsidRPr="00D8440D" w:rsidRDefault="00D8440D" w:rsidP="00D8440D">
      <w:pPr>
        <w:spacing w:line="276" w:lineRule="auto"/>
        <w:rPr>
          <w:rFonts w:ascii="Calibri" w:hAnsi="Calibri"/>
          <w:b/>
          <w:bCs/>
          <w:sz w:val="28"/>
          <w:szCs w:val="28"/>
          <w:u w:val="single"/>
        </w:rPr>
      </w:pPr>
      <w:r w:rsidRPr="00D8440D">
        <w:rPr>
          <w:rFonts w:ascii="Calibri" w:hAnsi="Calibri"/>
          <w:b/>
          <w:bCs/>
          <w:sz w:val="28"/>
          <w:szCs w:val="28"/>
          <w:u w:val="single"/>
        </w:rPr>
        <w:lastRenderedPageBreak/>
        <w:t>OUTLINE</w:t>
      </w:r>
    </w:p>
    <w:p w14:paraId="251617FE" w14:textId="77777777" w:rsidR="00D8440D" w:rsidRPr="00D8440D" w:rsidRDefault="00D8440D" w:rsidP="00D8440D">
      <w:pPr>
        <w:spacing w:line="276" w:lineRule="auto"/>
        <w:rPr>
          <w:rFonts w:ascii="Calibri" w:hAnsi="Calibri"/>
          <w:b/>
          <w:bCs/>
        </w:rPr>
      </w:pPr>
      <w:r w:rsidRPr="00D8440D">
        <w:rPr>
          <w:rFonts w:ascii="Calibri" w:hAnsi="Calibri"/>
          <w:b/>
          <w:bCs/>
        </w:rPr>
        <w:br/>
        <w:t>PRIVILEGES OF SONSHIP</w:t>
      </w:r>
    </w:p>
    <w:p w14:paraId="5BA32B7C" w14:textId="77777777" w:rsidR="00D8440D" w:rsidRPr="00D8440D" w:rsidRDefault="00D8440D" w:rsidP="00D8440D">
      <w:pPr>
        <w:spacing w:line="276" w:lineRule="auto"/>
        <w:rPr>
          <w:rFonts w:ascii="Calibri" w:hAnsi="Calibri"/>
        </w:rPr>
      </w:pPr>
    </w:p>
    <w:p w14:paraId="1DC82770" w14:textId="77777777" w:rsidR="00D8440D" w:rsidRPr="00D8440D" w:rsidRDefault="00D8440D" w:rsidP="00D8440D">
      <w:pPr>
        <w:spacing w:line="276" w:lineRule="auto"/>
        <w:rPr>
          <w:rFonts w:ascii="Calibri" w:hAnsi="Calibri"/>
          <w:b/>
          <w:bCs/>
        </w:rPr>
      </w:pPr>
      <w:r w:rsidRPr="00D8440D">
        <w:rPr>
          <w:rFonts w:ascii="Calibri" w:hAnsi="Calibri"/>
          <w:b/>
          <w:bCs/>
        </w:rPr>
        <w:t>1.  Power</w:t>
      </w:r>
    </w:p>
    <w:p w14:paraId="229DC30A" w14:textId="77777777" w:rsidR="00D8440D" w:rsidRPr="00D8440D" w:rsidRDefault="00D8440D" w:rsidP="00D8440D">
      <w:pPr>
        <w:spacing w:line="276" w:lineRule="auto"/>
        <w:rPr>
          <w:rFonts w:ascii="Calibri" w:hAnsi="Calibri"/>
        </w:rPr>
      </w:pPr>
    </w:p>
    <w:p w14:paraId="195017D3" w14:textId="77777777" w:rsidR="00D8440D" w:rsidRPr="00D8440D" w:rsidRDefault="00D8440D" w:rsidP="00D8440D">
      <w:pPr>
        <w:spacing w:line="276" w:lineRule="auto"/>
        <w:rPr>
          <w:rFonts w:ascii="Calibri" w:hAnsi="Calibri"/>
        </w:rPr>
      </w:pPr>
      <w:r w:rsidRPr="00D8440D">
        <w:rPr>
          <w:rFonts w:ascii="Calibri" w:hAnsi="Calibri"/>
        </w:rPr>
        <w:t>“For if you live according to the flesh you will die, but if by the Spirit you put to death the deeds of the body, you will live. For all who are led by the Spirit of God are sons of God.”</w:t>
      </w:r>
      <w:r w:rsidRPr="00D8440D">
        <w:rPr>
          <w:rFonts w:ascii="Calibri" w:hAnsi="Calibri"/>
        </w:rPr>
        <w:br/>
        <w:t>Romans 8:13-14 (ESV)</w:t>
      </w:r>
    </w:p>
    <w:p w14:paraId="30AEAE2E" w14:textId="77777777" w:rsidR="00D8440D" w:rsidRPr="00D8440D" w:rsidRDefault="00D8440D" w:rsidP="00D8440D">
      <w:pPr>
        <w:spacing w:line="276" w:lineRule="auto"/>
        <w:rPr>
          <w:rFonts w:ascii="Calibri" w:hAnsi="Calibri"/>
        </w:rPr>
      </w:pPr>
    </w:p>
    <w:p w14:paraId="385CDADA" w14:textId="77777777" w:rsidR="00D8440D" w:rsidRPr="00D8440D" w:rsidRDefault="00D8440D" w:rsidP="00D8440D">
      <w:pPr>
        <w:spacing w:line="276" w:lineRule="auto"/>
        <w:rPr>
          <w:rFonts w:ascii="Calibri" w:hAnsi="Calibri"/>
          <w:b/>
          <w:bCs/>
        </w:rPr>
      </w:pPr>
      <w:r w:rsidRPr="00D8440D">
        <w:rPr>
          <w:rFonts w:ascii="Calibri" w:hAnsi="Calibri"/>
          <w:b/>
          <w:bCs/>
        </w:rPr>
        <w:t>2. Direction</w:t>
      </w:r>
    </w:p>
    <w:p w14:paraId="5D44A340" w14:textId="77777777" w:rsidR="00D8440D" w:rsidRPr="00D8440D" w:rsidRDefault="00D8440D" w:rsidP="00D8440D">
      <w:pPr>
        <w:spacing w:line="276" w:lineRule="auto"/>
        <w:rPr>
          <w:rFonts w:ascii="Calibri" w:hAnsi="Calibri"/>
        </w:rPr>
      </w:pPr>
    </w:p>
    <w:p w14:paraId="2D37C816" w14:textId="77777777" w:rsidR="00D8440D" w:rsidRPr="00D8440D" w:rsidRDefault="00D8440D" w:rsidP="00D8440D">
      <w:pPr>
        <w:spacing w:line="276" w:lineRule="auto"/>
        <w:rPr>
          <w:rFonts w:ascii="Calibri" w:hAnsi="Calibri"/>
        </w:rPr>
      </w:pPr>
      <w:r w:rsidRPr="00D8440D">
        <w:rPr>
          <w:rFonts w:ascii="Calibri" w:hAnsi="Calibri"/>
        </w:rPr>
        <w:t>“For all who are led by the Spirit of God are sons of God.”</w:t>
      </w:r>
      <w:r w:rsidRPr="00D8440D">
        <w:rPr>
          <w:rFonts w:ascii="Calibri" w:hAnsi="Calibri"/>
        </w:rPr>
        <w:br/>
        <w:t>Romans8:14 (ESV)</w:t>
      </w:r>
    </w:p>
    <w:p w14:paraId="5003B4CE" w14:textId="77777777" w:rsidR="00D8440D" w:rsidRPr="00D8440D" w:rsidRDefault="00D8440D" w:rsidP="00D8440D">
      <w:pPr>
        <w:spacing w:line="276" w:lineRule="auto"/>
        <w:rPr>
          <w:rFonts w:ascii="Calibri" w:hAnsi="Calibri"/>
        </w:rPr>
      </w:pPr>
    </w:p>
    <w:p w14:paraId="393C213F" w14:textId="77777777" w:rsidR="00D8440D" w:rsidRPr="00D8440D" w:rsidRDefault="00D8440D" w:rsidP="00D8440D">
      <w:pPr>
        <w:spacing w:line="276" w:lineRule="auto"/>
        <w:rPr>
          <w:rFonts w:ascii="Calibri" w:hAnsi="Calibri"/>
          <w:b/>
          <w:bCs/>
        </w:rPr>
      </w:pPr>
      <w:r w:rsidRPr="00D8440D">
        <w:rPr>
          <w:rFonts w:ascii="Calibri" w:hAnsi="Calibri"/>
          <w:b/>
          <w:bCs/>
        </w:rPr>
        <w:t>3. Security</w:t>
      </w:r>
    </w:p>
    <w:p w14:paraId="52D442A1" w14:textId="77777777" w:rsidR="00D8440D" w:rsidRPr="00D8440D" w:rsidRDefault="00D8440D" w:rsidP="00D8440D">
      <w:pPr>
        <w:spacing w:line="276" w:lineRule="auto"/>
        <w:rPr>
          <w:rFonts w:ascii="Calibri" w:hAnsi="Calibri"/>
          <w:b/>
          <w:bCs/>
        </w:rPr>
      </w:pPr>
    </w:p>
    <w:p w14:paraId="340D050A" w14:textId="77777777" w:rsidR="00D8440D" w:rsidRPr="00D8440D" w:rsidRDefault="00D8440D" w:rsidP="00D8440D">
      <w:pPr>
        <w:spacing w:line="276" w:lineRule="auto"/>
        <w:rPr>
          <w:rFonts w:ascii="Calibri" w:hAnsi="Calibri"/>
        </w:rPr>
      </w:pPr>
      <w:r w:rsidRPr="00D8440D">
        <w:rPr>
          <w:rFonts w:ascii="Calibri" w:hAnsi="Calibri"/>
        </w:rPr>
        <w:t xml:space="preserve">“For you did not receive the spirit of slavery to fall back into fear, but you have received the Spirit of adoption as sons, by whom we cry, ‘Abba! Father!’ The Spirit himself bears witness with our spirit that we are children of God…”        </w:t>
      </w:r>
    </w:p>
    <w:p w14:paraId="72870F58" w14:textId="77777777" w:rsidR="00D8440D" w:rsidRPr="00D8440D" w:rsidRDefault="00D8440D" w:rsidP="00D8440D">
      <w:pPr>
        <w:spacing w:line="276" w:lineRule="auto"/>
        <w:rPr>
          <w:rFonts w:ascii="Calibri" w:hAnsi="Calibri"/>
        </w:rPr>
      </w:pPr>
      <w:r w:rsidRPr="00D8440D">
        <w:rPr>
          <w:rFonts w:ascii="Calibri" w:hAnsi="Calibri"/>
        </w:rPr>
        <w:t>Romans 8:15-16(ESV)</w:t>
      </w:r>
    </w:p>
    <w:p w14:paraId="4264A472" w14:textId="77777777" w:rsidR="00D8440D" w:rsidRPr="00D8440D" w:rsidRDefault="00D8440D" w:rsidP="00D8440D">
      <w:pPr>
        <w:spacing w:line="276" w:lineRule="auto"/>
        <w:rPr>
          <w:rFonts w:ascii="Calibri" w:hAnsi="Calibri"/>
        </w:rPr>
      </w:pPr>
    </w:p>
    <w:p w14:paraId="2A057E76" w14:textId="77777777" w:rsidR="00D8440D" w:rsidRPr="00D8440D" w:rsidRDefault="00D8440D" w:rsidP="00D8440D">
      <w:pPr>
        <w:spacing w:line="276" w:lineRule="auto"/>
        <w:rPr>
          <w:rFonts w:ascii="Calibri" w:hAnsi="Calibri"/>
          <w:b/>
          <w:bCs/>
        </w:rPr>
      </w:pPr>
      <w:r w:rsidRPr="00D8440D">
        <w:rPr>
          <w:rFonts w:ascii="Calibri" w:hAnsi="Calibri"/>
          <w:b/>
          <w:bCs/>
        </w:rPr>
        <w:t>4. Intimacy</w:t>
      </w:r>
    </w:p>
    <w:p w14:paraId="2FD12E90" w14:textId="77777777" w:rsidR="00D8440D" w:rsidRPr="00D8440D" w:rsidRDefault="00D8440D" w:rsidP="00D8440D">
      <w:pPr>
        <w:spacing w:line="276" w:lineRule="auto"/>
        <w:rPr>
          <w:rFonts w:ascii="Calibri" w:hAnsi="Calibri"/>
        </w:rPr>
      </w:pPr>
    </w:p>
    <w:p w14:paraId="06F41EE9" w14:textId="77777777" w:rsidR="00D8440D" w:rsidRPr="00D8440D" w:rsidRDefault="00D8440D" w:rsidP="00D8440D">
      <w:pPr>
        <w:spacing w:line="276" w:lineRule="auto"/>
        <w:rPr>
          <w:rFonts w:ascii="Calibri" w:hAnsi="Calibri"/>
        </w:rPr>
      </w:pPr>
      <w:r w:rsidRPr="00D8440D">
        <w:rPr>
          <w:rFonts w:ascii="Calibri" w:hAnsi="Calibri"/>
        </w:rPr>
        <w:t>“For you did not receive the spirit of slavery to fall back into fear, but you have received the Spirit of adoption as sons, by whom we cry, ‘Abba! Father!’”</w:t>
      </w:r>
      <w:r w:rsidRPr="00D8440D">
        <w:rPr>
          <w:rFonts w:ascii="Calibri" w:hAnsi="Calibri"/>
        </w:rPr>
        <w:br/>
        <w:t>Romans 8:15 (ESV)</w:t>
      </w:r>
    </w:p>
    <w:p w14:paraId="5E5286E4" w14:textId="77777777" w:rsidR="00D8440D" w:rsidRPr="00D8440D" w:rsidRDefault="00D8440D" w:rsidP="00D8440D">
      <w:pPr>
        <w:spacing w:line="276" w:lineRule="auto"/>
        <w:rPr>
          <w:rFonts w:ascii="Calibri" w:hAnsi="Calibri"/>
        </w:rPr>
      </w:pPr>
    </w:p>
    <w:p w14:paraId="1F0DC627" w14:textId="77777777" w:rsidR="00D8440D" w:rsidRPr="00D8440D" w:rsidRDefault="00D8440D" w:rsidP="00D8440D">
      <w:pPr>
        <w:spacing w:line="276" w:lineRule="auto"/>
        <w:rPr>
          <w:rFonts w:ascii="Calibri" w:hAnsi="Calibri"/>
          <w:b/>
          <w:bCs/>
        </w:rPr>
      </w:pPr>
      <w:r w:rsidRPr="00D8440D">
        <w:rPr>
          <w:rFonts w:ascii="Calibri" w:hAnsi="Calibri"/>
          <w:b/>
          <w:bCs/>
        </w:rPr>
        <w:t>5. Inheritance</w:t>
      </w:r>
    </w:p>
    <w:p w14:paraId="6E777A2A" w14:textId="77777777" w:rsidR="00D8440D" w:rsidRPr="00D8440D" w:rsidRDefault="00D8440D" w:rsidP="00D8440D">
      <w:pPr>
        <w:spacing w:line="276" w:lineRule="auto"/>
        <w:rPr>
          <w:rFonts w:ascii="Calibri" w:hAnsi="Calibri"/>
        </w:rPr>
      </w:pPr>
    </w:p>
    <w:p w14:paraId="78969FB4" w14:textId="77777777" w:rsidR="00D8440D" w:rsidRPr="00D8440D" w:rsidRDefault="00D8440D" w:rsidP="00D8440D">
      <w:pPr>
        <w:spacing w:line="276" w:lineRule="auto"/>
        <w:rPr>
          <w:rFonts w:ascii="Calibri" w:hAnsi="Calibri"/>
        </w:rPr>
      </w:pPr>
      <w:r w:rsidRPr="00D8440D">
        <w:rPr>
          <w:rFonts w:ascii="Calibri" w:hAnsi="Calibri"/>
        </w:rPr>
        <w:t>“..and if children, then heirs—heirs of God and fellow heirs with Christ.”</w:t>
      </w:r>
      <w:r w:rsidRPr="00D8440D">
        <w:rPr>
          <w:rFonts w:ascii="Calibri" w:hAnsi="Calibri"/>
        </w:rPr>
        <w:br/>
        <w:t>Romans 8:17 (ESV)</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B47C9" w14:textId="77777777" w:rsidR="002B2EC8" w:rsidRDefault="002B2EC8">
      <w:r>
        <w:separator/>
      </w:r>
    </w:p>
  </w:endnote>
  <w:endnote w:type="continuationSeparator" w:id="0">
    <w:p w14:paraId="50ED4967" w14:textId="77777777" w:rsidR="002B2EC8" w:rsidRDefault="002B2EC8">
      <w:r>
        <w:continuationSeparator/>
      </w:r>
    </w:p>
  </w:endnote>
  <w:endnote w:type="continuationNotice" w:id="1">
    <w:p w14:paraId="5A158CBD" w14:textId="77777777" w:rsidR="002B2EC8" w:rsidRDefault="002B2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A3F88" w14:textId="77777777" w:rsidR="00B534B5" w:rsidRDefault="00B534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7CFB677C" w:rsidR="000D064C" w:rsidRPr="00E001F4" w:rsidRDefault="00A11D21" w:rsidP="00A11D21">
    <w:pPr>
      <w:pStyle w:val="Footer"/>
      <w:rPr>
        <w:rFonts w:ascii="Calibri" w:hAnsi="Calibri"/>
      </w:rPr>
    </w:pPr>
    <w:r>
      <w:rPr>
        <w:rFonts w:ascii="Calibri" w:hAnsi="Calibri"/>
        <w:b/>
        <w:bCs/>
      </w:rPr>
      <w:tab/>
    </w:r>
    <w:r w:rsidR="006B4E61">
      <w:rPr>
        <w:rFonts w:ascii="Calibri" w:hAnsi="Calibri"/>
        <w:b/>
        <w:bCs/>
      </w:rPr>
      <w:t>Daddy Issues</w:t>
    </w:r>
    <w:r w:rsidR="000D064C" w:rsidRPr="00E001F4">
      <w:rPr>
        <w:rFonts w:ascii="Calibri" w:hAnsi="Calibri"/>
        <w:b/>
        <w:bCs/>
      </w:rPr>
      <w:t>—</w:t>
    </w:r>
    <w:r w:rsidR="00D8440D">
      <w:rPr>
        <w:rFonts w:ascii="Calibri" w:hAnsi="Calibri"/>
        <w:b/>
        <w:bCs/>
      </w:rPr>
      <w:t xml:space="preserve">I’m A Son Not </w:t>
    </w:r>
    <w:proofErr w:type="gramStart"/>
    <w:r w:rsidR="00D8440D">
      <w:rPr>
        <w:rFonts w:ascii="Calibri" w:hAnsi="Calibri"/>
        <w:b/>
        <w:bCs/>
      </w:rPr>
      <w:t>A</w:t>
    </w:r>
    <w:proofErr w:type="gramEnd"/>
    <w:r w:rsidR="00D8440D">
      <w:rPr>
        <w:rFonts w:ascii="Calibri" w:hAnsi="Calibri"/>
        <w:b/>
        <w:bCs/>
      </w:rPr>
      <w:t xml:space="preserve"> Slave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32259" w14:textId="77777777" w:rsidR="00B534B5" w:rsidRDefault="00B534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F066A" w14:textId="77777777" w:rsidR="002B2EC8" w:rsidRDefault="002B2EC8">
      <w:r>
        <w:separator/>
      </w:r>
    </w:p>
  </w:footnote>
  <w:footnote w:type="continuationSeparator" w:id="0">
    <w:p w14:paraId="50B83044" w14:textId="77777777" w:rsidR="002B2EC8" w:rsidRDefault="002B2EC8">
      <w:r>
        <w:continuationSeparator/>
      </w:r>
    </w:p>
  </w:footnote>
  <w:footnote w:type="continuationNotice" w:id="1">
    <w:p w14:paraId="0D8DAFB1" w14:textId="77777777" w:rsidR="002B2EC8" w:rsidRDefault="002B2E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36952"/>
    <w:rsid w:val="000427BF"/>
    <w:rsid w:val="00045681"/>
    <w:rsid w:val="00046BD4"/>
    <w:rsid w:val="000529A4"/>
    <w:rsid w:val="000732B4"/>
    <w:rsid w:val="00082D3E"/>
    <w:rsid w:val="0008638E"/>
    <w:rsid w:val="000863BE"/>
    <w:rsid w:val="00092635"/>
    <w:rsid w:val="00095757"/>
    <w:rsid w:val="000966E0"/>
    <w:rsid w:val="000A14EA"/>
    <w:rsid w:val="000A5122"/>
    <w:rsid w:val="000B327E"/>
    <w:rsid w:val="000C04C2"/>
    <w:rsid w:val="000C27DD"/>
    <w:rsid w:val="000D064C"/>
    <w:rsid w:val="000D6515"/>
    <w:rsid w:val="000E5645"/>
    <w:rsid w:val="000F352B"/>
    <w:rsid w:val="000F3E99"/>
    <w:rsid w:val="000F78CC"/>
    <w:rsid w:val="00100E61"/>
    <w:rsid w:val="00101707"/>
    <w:rsid w:val="00112934"/>
    <w:rsid w:val="00115B54"/>
    <w:rsid w:val="001307E2"/>
    <w:rsid w:val="00134671"/>
    <w:rsid w:val="00135D5D"/>
    <w:rsid w:val="00144288"/>
    <w:rsid w:val="001461B1"/>
    <w:rsid w:val="001822A0"/>
    <w:rsid w:val="00185CA0"/>
    <w:rsid w:val="001903F1"/>
    <w:rsid w:val="001A2F4C"/>
    <w:rsid w:val="001A3BD3"/>
    <w:rsid w:val="001A4038"/>
    <w:rsid w:val="001C6DAF"/>
    <w:rsid w:val="001E3993"/>
    <w:rsid w:val="001F2E97"/>
    <w:rsid w:val="001F736C"/>
    <w:rsid w:val="002252B6"/>
    <w:rsid w:val="002255D9"/>
    <w:rsid w:val="002358DC"/>
    <w:rsid w:val="00236AB3"/>
    <w:rsid w:val="00255946"/>
    <w:rsid w:val="00271B7B"/>
    <w:rsid w:val="00274BB9"/>
    <w:rsid w:val="0028034F"/>
    <w:rsid w:val="00285843"/>
    <w:rsid w:val="00290511"/>
    <w:rsid w:val="002A27F0"/>
    <w:rsid w:val="002B2EC8"/>
    <w:rsid w:val="002B71A4"/>
    <w:rsid w:val="002B7D3B"/>
    <w:rsid w:val="002B7DA4"/>
    <w:rsid w:val="002C459B"/>
    <w:rsid w:val="002C6F20"/>
    <w:rsid w:val="002D3E02"/>
    <w:rsid w:val="002D5D19"/>
    <w:rsid w:val="002D6FF3"/>
    <w:rsid w:val="002E1AD4"/>
    <w:rsid w:val="002F3A62"/>
    <w:rsid w:val="002F6231"/>
    <w:rsid w:val="00313F0F"/>
    <w:rsid w:val="003259AC"/>
    <w:rsid w:val="00326B05"/>
    <w:rsid w:val="00327235"/>
    <w:rsid w:val="003351DD"/>
    <w:rsid w:val="003360D2"/>
    <w:rsid w:val="0034188B"/>
    <w:rsid w:val="00346C31"/>
    <w:rsid w:val="00367BC2"/>
    <w:rsid w:val="003749C4"/>
    <w:rsid w:val="00386B56"/>
    <w:rsid w:val="00394E73"/>
    <w:rsid w:val="00397EA2"/>
    <w:rsid w:val="003B4BBB"/>
    <w:rsid w:val="003D2E36"/>
    <w:rsid w:val="003E0C7C"/>
    <w:rsid w:val="003E3313"/>
    <w:rsid w:val="003E6080"/>
    <w:rsid w:val="003F23DC"/>
    <w:rsid w:val="003F6FC6"/>
    <w:rsid w:val="00403663"/>
    <w:rsid w:val="00404A59"/>
    <w:rsid w:val="0042042A"/>
    <w:rsid w:val="00423B74"/>
    <w:rsid w:val="00427806"/>
    <w:rsid w:val="004320F9"/>
    <w:rsid w:val="00436846"/>
    <w:rsid w:val="00440449"/>
    <w:rsid w:val="00442464"/>
    <w:rsid w:val="00447886"/>
    <w:rsid w:val="004511A1"/>
    <w:rsid w:val="00463090"/>
    <w:rsid w:val="004742BF"/>
    <w:rsid w:val="004816A2"/>
    <w:rsid w:val="004A349B"/>
    <w:rsid w:val="004A73C5"/>
    <w:rsid w:val="004B20E1"/>
    <w:rsid w:val="004B25B5"/>
    <w:rsid w:val="004C3050"/>
    <w:rsid w:val="004C5E5A"/>
    <w:rsid w:val="004C7977"/>
    <w:rsid w:val="004D1C32"/>
    <w:rsid w:val="004E7372"/>
    <w:rsid w:val="004F118C"/>
    <w:rsid w:val="004F7185"/>
    <w:rsid w:val="00504A84"/>
    <w:rsid w:val="005135BB"/>
    <w:rsid w:val="00514E43"/>
    <w:rsid w:val="00521FAA"/>
    <w:rsid w:val="005250E7"/>
    <w:rsid w:val="00554E4A"/>
    <w:rsid w:val="0057422B"/>
    <w:rsid w:val="00582FFE"/>
    <w:rsid w:val="00585F84"/>
    <w:rsid w:val="005922EB"/>
    <w:rsid w:val="005A3C17"/>
    <w:rsid w:val="005B2103"/>
    <w:rsid w:val="005B43AA"/>
    <w:rsid w:val="005B5A7B"/>
    <w:rsid w:val="005C25AD"/>
    <w:rsid w:val="005D45B6"/>
    <w:rsid w:val="005E1B8C"/>
    <w:rsid w:val="005E3D64"/>
    <w:rsid w:val="005E7A87"/>
    <w:rsid w:val="005F4BB8"/>
    <w:rsid w:val="0062720A"/>
    <w:rsid w:val="00631CBE"/>
    <w:rsid w:val="006652C7"/>
    <w:rsid w:val="006666D7"/>
    <w:rsid w:val="00672F9E"/>
    <w:rsid w:val="00676E96"/>
    <w:rsid w:val="006A24A7"/>
    <w:rsid w:val="006A6FCB"/>
    <w:rsid w:val="006B4E61"/>
    <w:rsid w:val="006B7862"/>
    <w:rsid w:val="006C4559"/>
    <w:rsid w:val="006D24DF"/>
    <w:rsid w:val="006D3136"/>
    <w:rsid w:val="006D3F80"/>
    <w:rsid w:val="006D5364"/>
    <w:rsid w:val="006E255D"/>
    <w:rsid w:val="006E4F39"/>
    <w:rsid w:val="006E77E6"/>
    <w:rsid w:val="00702914"/>
    <w:rsid w:val="007630E7"/>
    <w:rsid w:val="00791189"/>
    <w:rsid w:val="007960BA"/>
    <w:rsid w:val="007A6325"/>
    <w:rsid w:val="007C5C95"/>
    <w:rsid w:val="007E1319"/>
    <w:rsid w:val="007F5E3F"/>
    <w:rsid w:val="008073BF"/>
    <w:rsid w:val="008356BD"/>
    <w:rsid w:val="0084063F"/>
    <w:rsid w:val="00861BBA"/>
    <w:rsid w:val="00866B7A"/>
    <w:rsid w:val="008706F2"/>
    <w:rsid w:val="00870C4A"/>
    <w:rsid w:val="00872B1A"/>
    <w:rsid w:val="00873D30"/>
    <w:rsid w:val="00890144"/>
    <w:rsid w:val="00894E92"/>
    <w:rsid w:val="00895E2E"/>
    <w:rsid w:val="008B653B"/>
    <w:rsid w:val="008C653F"/>
    <w:rsid w:val="008D3643"/>
    <w:rsid w:val="00907C7C"/>
    <w:rsid w:val="0091120A"/>
    <w:rsid w:val="00911AC1"/>
    <w:rsid w:val="00915AB5"/>
    <w:rsid w:val="009175B4"/>
    <w:rsid w:val="00923C10"/>
    <w:rsid w:val="00937628"/>
    <w:rsid w:val="009417A7"/>
    <w:rsid w:val="00951E3F"/>
    <w:rsid w:val="00956D2C"/>
    <w:rsid w:val="00963031"/>
    <w:rsid w:val="00972B7A"/>
    <w:rsid w:val="00981FB9"/>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7446"/>
    <w:rsid w:val="009E04CE"/>
    <w:rsid w:val="009E4AB7"/>
    <w:rsid w:val="009E5D50"/>
    <w:rsid w:val="009F6672"/>
    <w:rsid w:val="00A0763F"/>
    <w:rsid w:val="00A11D21"/>
    <w:rsid w:val="00A43A90"/>
    <w:rsid w:val="00A51274"/>
    <w:rsid w:val="00A51B63"/>
    <w:rsid w:val="00A63DBA"/>
    <w:rsid w:val="00A64FC4"/>
    <w:rsid w:val="00A83591"/>
    <w:rsid w:val="00A837B0"/>
    <w:rsid w:val="00A93495"/>
    <w:rsid w:val="00AA5ED6"/>
    <w:rsid w:val="00AB0DA9"/>
    <w:rsid w:val="00AB12C5"/>
    <w:rsid w:val="00AC1B83"/>
    <w:rsid w:val="00AD59D2"/>
    <w:rsid w:val="00AF468A"/>
    <w:rsid w:val="00B03B8B"/>
    <w:rsid w:val="00B10327"/>
    <w:rsid w:val="00B158DB"/>
    <w:rsid w:val="00B3092B"/>
    <w:rsid w:val="00B40364"/>
    <w:rsid w:val="00B47A64"/>
    <w:rsid w:val="00B534B5"/>
    <w:rsid w:val="00B56A4D"/>
    <w:rsid w:val="00B604D0"/>
    <w:rsid w:val="00B80AA5"/>
    <w:rsid w:val="00B92770"/>
    <w:rsid w:val="00B940D4"/>
    <w:rsid w:val="00BA7A74"/>
    <w:rsid w:val="00BB1857"/>
    <w:rsid w:val="00BC10B4"/>
    <w:rsid w:val="00BD145D"/>
    <w:rsid w:val="00BD21E1"/>
    <w:rsid w:val="00BD63AF"/>
    <w:rsid w:val="00BE35BE"/>
    <w:rsid w:val="00BF7F06"/>
    <w:rsid w:val="00C01D01"/>
    <w:rsid w:val="00C133CA"/>
    <w:rsid w:val="00C1756A"/>
    <w:rsid w:val="00C21AF8"/>
    <w:rsid w:val="00C251B8"/>
    <w:rsid w:val="00C3572D"/>
    <w:rsid w:val="00C64E5E"/>
    <w:rsid w:val="00C67DA9"/>
    <w:rsid w:val="00C80B1C"/>
    <w:rsid w:val="00C86674"/>
    <w:rsid w:val="00CB0080"/>
    <w:rsid w:val="00CB1FFF"/>
    <w:rsid w:val="00CB2F64"/>
    <w:rsid w:val="00CC7FC1"/>
    <w:rsid w:val="00CD108B"/>
    <w:rsid w:val="00CE52CA"/>
    <w:rsid w:val="00CE6359"/>
    <w:rsid w:val="00CF45D3"/>
    <w:rsid w:val="00CF7248"/>
    <w:rsid w:val="00D11764"/>
    <w:rsid w:val="00D17448"/>
    <w:rsid w:val="00D2027F"/>
    <w:rsid w:val="00D21495"/>
    <w:rsid w:val="00D220DB"/>
    <w:rsid w:val="00D22877"/>
    <w:rsid w:val="00D22EE5"/>
    <w:rsid w:val="00D24292"/>
    <w:rsid w:val="00D3614E"/>
    <w:rsid w:val="00D373B7"/>
    <w:rsid w:val="00D44685"/>
    <w:rsid w:val="00D46BAD"/>
    <w:rsid w:val="00D6624D"/>
    <w:rsid w:val="00D71279"/>
    <w:rsid w:val="00D80D10"/>
    <w:rsid w:val="00D8440D"/>
    <w:rsid w:val="00D86340"/>
    <w:rsid w:val="00D91F73"/>
    <w:rsid w:val="00D92F29"/>
    <w:rsid w:val="00DA0349"/>
    <w:rsid w:val="00DA7996"/>
    <w:rsid w:val="00DB7063"/>
    <w:rsid w:val="00DC3E39"/>
    <w:rsid w:val="00DC760B"/>
    <w:rsid w:val="00DD197D"/>
    <w:rsid w:val="00DD2573"/>
    <w:rsid w:val="00DE0F70"/>
    <w:rsid w:val="00DE70E9"/>
    <w:rsid w:val="00DF09E4"/>
    <w:rsid w:val="00DF33A8"/>
    <w:rsid w:val="00DF3AF6"/>
    <w:rsid w:val="00DF7B5B"/>
    <w:rsid w:val="00E001F4"/>
    <w:rsid w:val="00E01194"/>
    <w:rsid w:val="00E04312"/>
    <w:rsid w:val="00E16220"/>
    <w:rsid w:val="00E3156D"/>
    <w:rsid w:val="00E34A7C"/>
    <w:rsid w:val="00E52D8C"/>
    <w:rsid w:val="00E53191"/>
    <w:rsid w:val="00E56D30"/>
    <w:rsid w:val="00E64AE0"/>
    <w:rsid w:val="00E667AB"/>
    <w:rsid w:val="00E7388D"/>
    <w:rsid w:val="00E75A9B"/>
    <w:rsid w:val="00E80CE9"/>
    <w:rsid w:val="00E90303"/>
    <w:rsid w:val="00E91EAD"/>
    <w:rsid w:val="00EB75D1"/>
    <w:rsid w:val="00ED0AA7"/>
    <w:rsid w:val="00EF1491"/>
    <w:rsid w:val="00EF1DC2"/>
    <w:rsid w:val="00F07ABA"/>
    <w:rsid w:val="00F110E3"/>
    <w:rsid w:val="00F152F0"/>
    <w:rsid w:val="00F31FAF"/>
    <w:rsid w:val="00F3234E"/>
    <w:rsid w:val="00F36CB1"/>
    <w:rsid w:val="00F37FD7"/>
    <w:rsid w:val="00F417EF"/>
    <w:rsid w:val="00F47752"/>
    <w:rsid w:val="00F72B40"/>
    <w:rsid w:val="00F81C0F"/>
    <w:rsid w:val="00F8755A"/>
    <w:rsid w:val="00F9296D"/>
    <w:rsid w:val="00FA4B6D"/>
    <w:rsid w:val="00FB290F"/>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 w:type="character" w:customStyle="1" w:styleId="text">
    <w:name w:val="text"/>
    <w:basedOn w:val="DefaultParagraphFont"/>
    <w:rsid w:val="008706F2"/>
  </w:style>
  <w:style w:type="character" w:customStyle="1" w:styleId="small-caps">
    <w:name w:val="small-caps"/>
    <w:basedOn w:val="DefaultParagraphFont"/>
    <w:rsid w:val="008706F2"/>
  </w:style>
  <w:style w:type="character" w:customStyle="1" w:styleId="indent-1-breaks">
    <w:name w:val="indent-1-breaks"/>
    <w:basedOn w:val="DefaultParagraphFont"/>
    <w:rsid w:val="00870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655394">
      <w:bodyDiv w:val="1"/>
      <w:marLeft w:val="0"/>
      <w:marRight w:val="0"/>
      <w:marTop w:val="0"/>
      <w:marBottom w:val="0"/>
      <w:divBdr>
        <w:top w:val="none" w:sz="0" w:space="0" w:color="auto"/>
        <w:left w:val="none" w:sz="0" w:space="0" w:color="auto"/>
        <w:bottom w:val="none" w:sz="0" w:space="0" w:color="auto"/>
        <w:right w:val="none" w:sz="0" w:space="0" w:color="auto"/>
      </w:divBdr>
    </w:div>
    <w:div w:id="1792279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52</TotalTime>
  <Pages>12</Pages>
  <Words>3803</Words>
  <Characters>21681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25434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6</cp:revision>
  <cp:lastPrinted>2023-01-17T21:10:00Z</cp:lastPrinted>
  <dcterms:created xsi:type="dcterms:W3CDTF">2023-05-28T01:52:00Z</dcterms:created>
  <dcterms:modified xsi:type="dcterms:W3CDTF">2023-06-06T00:39:00Z</dcterms:modified>
  <cp:category/>
</cp:coreProperties>
</file>